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0" w:type="dxa"/>
        <w:jc w:val="center"/>
        <w:tblLook w:val="04A0" w:firstRow="1" w:lastRow="0" w:firstColumn="1" w:lastColumn="0" w:noHBand="0" w:noVBand="1"/>
      </w:tblPr>
      <w:tblGrid>
        <w:gridCol w:w="4825"/>
        <w:gridCol w:w="5345"/>
      </w:tblGrid>
      <w:tr w:rsidR="005717C8" w14:paraId="2E1D9F95" w14:textId="77777777" w:rsidTr="00B56D0E">
        <w:trPr>
          <w:cantSplit/>
          <w:jc w:val="center"/>
        </w:trPr>
        <w:tc>
          <w:tcPr>
            <w:tcW w:w="4825" w:type="dxa"/>
            <w:tcBorders>
              <w:top w:val="nil"/>
              <w:left w:val="nil"/>
              <w:bottom w:val="nil"/>
              <w:right w:val="nil"/>
            </w:tcBorders>
          </w:tcPr>
          <w:p w14:paraId="409B53AC" w14:textId="77777777" w:rsidR="005717C8" w:rsidRDefault="005717C8"/>
          <w:p w14:paraId="21E5C1EE" w14:textId="77777777" w:rsidR="005717C8" w:rsidRDefault="00D15199">
            <w:pPr>
              <w:jc w:val="center"/>
            </w:pPr>
            <w:r>
              <w:rPr>
                <w:b/>
                <w:sz w:val="24"/>
              </w:rPr>
              <w:t>TRƯỜNG CAO ĐẲNG LÝ TỰ TRỌNG</w:t>
            </w:r>
            <w:r>
              <w:rPr>
                <w:b/>
                <w:sz w:val="24"/>
              </w:rPr>
              <w:br/>
              <w:t>THÀNH PHỐ HỒ CHÍ MINH</w:t>
            </w:r>
          </w:p>
          <w:p w14:paraId="064D9624" w14:textId="77777777" w:rsidR="005717C8" w:rsidRPr="00B56D0E" w:rsidRDefault="00D15199">
            <w:pPr>
              <w:jc w:val="center"/>
              <w:rPr>
                <w:u w:val="single"/>
              </w:rPr>
            </w:pPr>
            <w:r w:rsidRPr="00B56D0E">
              <w:rPr>
                <w:b/>
                <w:sz w:val="24"/>
                <w:u w:val="single"/>
              </w:rPr>
              <w:t>KHOA GIÁO DỤC ĐẠI CƯƠNG</w:t>
            </w:r>
          </w:p>
        </w:tc>
        <w:tc>
          <w:tcPr>
            <w:tcW w:w="5345" w:type="dxa"/>
            <w:tcBorders>
              <w:top w:val="nil"/>
              <w:left w:val="nil"/>
              <w:bottom w:val="nil"/>
              <w:right w:val="nil"/>
            </w:tcBorders>
          </w:tcPr>
          <w:p w14:paraId="69858BE9" w14:textId="77777777" w:rsidR="005717C8" w:rsidRDefault="005717C8"/>
          <w:p w14:paraId="4355699F" w14:textId="77777777" w:rsidR="005717C8" w:rsidRDefault="00D15199">
            <w:pPr>
              <w:jc w:val="center"/>
            </w:pPr>
            <w:r>
              <w:rPr>
                <w:b/>
                <w:sz w:val="24"/>
              </w:rPr>
              <w:t>CỘNG HÒA XÃ HỘI CHỦ NGHĨA VIỆT NAM</w:t>
            </w:r>
          </w:p>
          <w:p w14:paraId="3EC1DBE4" w14:textId="77777777" w:rsidR="005717C8" w:rsidRPr="00B56D0E" w:rsidRDefault="00D15199">
            <w:pPr>
              <w:jc w:val="center"/>
              <w:rPr>
                <w:u w:val="single"/>
              </w:rPr>
            </w:pPr>
            <w:r w:rsidRPr="00B56D0E">
              <w:rPr>
                <w:b/>
                <w:sz w:val="24"/>
                <w:u w:val="single"/>
              </w:rPr>
              <w:t>Độc lập – Tự do – Hạnh phúc</w:t>
            </w:r>
          </w:p>
        </w:tc>
      </w:tr>
    </w:tbl>
    <w:p w14:paraId="417FE43B" w14:textId="2D46B107" w:rsidR="005717C8" w:rsidRDefault="00D15199">
      <w:pPr>
        <w:spacing w:after="200"/>
        <w:jc w:val="right"/>
      </w:pPr>
      <w:r>
        <w:rPr>
          <w:i/>
          <w:sz w:val="24"/>
        </w:rPr>
        <w:t>TP. Hồ Chí Minh, ngày 2</w:t>
      </w:r>
      <w:r w:rsidR="00114278">
        <w:rPr>
          <w:i/>
          <w:sz w:val="24"/>
        </w:rPr>
        <w:t>2</w:t>
      </w:r>
      <w:bookmarkStart w:id="0" w:name="_GoBack"/>
      <w:bookmarkEnd w:id="0"/>
      <w:r>
        <w:rPr>
          <w:i/>
          <w:sz w:val="24"/>
        </w:rPr>
        <w:t xml:space="preserve"> tháng </w:t>
      </w:r>
      <w:r w:rsidR="00114278">
        <w:rPr>
          <w:i/>
          <w:sz w:val="24"/>
        </w:rPr>
        <w:t>6</w:t>
      </w:r>
      <w:r>
        <w:rPr>
          <w:i/>
          <w:sz w:val="24"/>
        </w:rPr>
        <w:t xml:space="preserve"> năm 2026</w:t>
      </w:r>
    </w:p>
    <w:p w14:paraId="626381C0" w14:textId="0D30CD58" w:rsidR="005717C8" w:rsidRDefault="00D15199">
      <w:pPr>
        <w:jc w:val="center"/>
      </w:pPr>
      <w:r>
        <w:rPr>
          <w:b/>
          <w:sz w:val="32"/>
        </w:rPr>
        <w:t xml:space="preserve">NỘI DUNG HỌP KHOA THÁNG </w:t>
      </w:r>
      <w:r w:rsidR="00152C54">
        <w:rPr>
          <w:b/>
          <w:sz w:val="32"/>
        </w:rPr>
        <w:t>6</w:t>
      </w:r>
      <w:r>
        <w:rPr>
          <w:b/>
          <w:sz w:val="32"/>
        </w:rPr>
        <w:t>/2026</w:t>
      </w:r>
    </w:p>
    <w:p w14:paraId="1E75862F" w14:textId="71BFDA99" w:rsidR="005717C8" w:rsidRDefault="00D15199">
      <w:pPr>
        <w:spacing w:after="240"/>
        <w:jc w:val="center"/>
      </w:pPr>
      <w:r>
        <w:rPr>
          <w:i/>
        </w:rPr>
        <w:t xml:space="preserve">Tổng kết hoạt động tháng </w:t>
      </w:r>
      <w:r w:rsidR="00152C54">
        <w:rPr>
          <w:i/>
        </w:rPr>
        <w:t>6</w:t>
      </w:r>
      <w:r>
        <w:rPr>
          <w:i/>
        </w:rPr>
        <w:t xml:space="preserve">/2026 và triển khai kế hoạch tháng </w:t>
      </w:r>
      <w:r w:rsidR="00152C54">
        <w:rPr>
          <w:i/>
        </w:rPr>
        <w:t>7</w:t>
      </w:r>
      <w:r>
        <w:rPr>
          <w:i/>
        </w:rPr>
        <w:t>/2026</w:t>
      </w:r>
    </w:p>
    <w:p w14:paraId="1DA96DFA" w14:textId="64A70306" w:rsidR="005717C8" w:rsidRDefault="00D15199">
      <w:pPr>
        <w:pStyle w:val="Heading1"/>
        <w:spacing w:before="0" w:after="60"/>
      </w:pPr>
      <w:r>
        <w:rPr>
          <w:rFonts w:ascii="Times New Roman" w:eastAsia="Times New Roman" w:hAnsi="Times New Roman"/>
          <w:sz w:val="26"/>
        </w:rPr>
        <w:t xml:space="preserve">I. TỔNG KẾT HOẠT ĐỘNG KHOA TRONG THÁNG </w:t>
      </w:r>
      <w:r w:rsidR="00152C54">
        <w:rPr>
          <w:rFonts w:ascii="Times New Roman" w:eastAsia="Times New Roman" w:hAnsi="Times New Roman"/>
          <w:sz w:val="26"/>
        </w:rPr>
        <w:t>6</w:t>
      </w:r>
      <w:r>
        <w:rPr>
          <w:rFonts w:ascii="Times New Roman" w:eastAsia="Times New Roman" w:hAnsi="Times New Roman"/>
          <w:sz w:val="26"/>
        </w:rPr>
        <w:t>/2026</w:t>
      </w:r>
    </w:p>
    <w:p w14:paraId="07ECCC71" w14:textId="77777777" w:rsidR="005717C8" w:rsidRPr="00D23155" w:rsidRDefault="00D15199" w:rsidP="00D23155">
      <w:pPr>
        <w:pStyle w:val="Heading2"/>
        <w:spacing w:before="0" w:after="60"/>
        <w:rPr>
          <w:rFonts w:ascii="Times New Roman" w:hAnsi="Times New Roman" w:cs="Times New Roman"/>
        </w:rPr>
      </w:pPr>
      <w:r>
        <w:rPr>
          <w:rFonts w:ascii="Times New Roman" w:eastAsia="Times New Roman" w:hAnsi="Times New Roman"/>
        </w:rPr>
        <w:t>1</w:t>
      </w:r>
      <w:r w:rsidRPr="00D23155">
        <w:rPr>
          <w:rFonts w:ascii="Times New Roman" w:eastAsia="Times New Roman" w:hAnsi="Times New Roman" w:cs="Times New Roman"/>
        </w:rPr>
        <w:t>. Công tác chuyên môn và các công tác khác</w:t>
      </w:r>
    </w:p>
    <w:p w14:paraId="226BBC81" w14:textId="0700490C" w:rsidR="005717C8" w:rsidRDefault="00D15199" w:rsidP="00D23155">
      <w:pPr>
        <w:ind w:left="397" w:hanging="198"/>
        <w:jc w:val="both"/>
        <w:rPr>
          <w:rFonts w:cs="Times New Roman"/>
          <w:szCs w:val="26"/>
        </w:rPr>
      </w:pPr>
      <w:r w:rsidRPr="00D23155">
        <w:rPr>
          <w:rFonts w:cs="Times New Roman"/>
          <w:szCs w:val="26"/>
        </w:rPr>
        <w:t>– Giảng viên tiếp tục thực hiện nhiệm vụ giảng dạy, coi thi theo thời khóa biểu năm học 2025 – 2026; khoa thường xuyên nhắc nhở giảng viên thực hiện nghiêm công tác điểm danh, đồng thời nhắc nhở sinh viên về tác phong, giờ giấc và ý thức học tập.</w:t>
      </w:r>
    </w:p>
    <w:p w14:paraId="4440C234" w14:textId="77777777" w:rsidR="00D85E7B" w:rsidRPr="00D23155" w:rsidRDefault="00D85E7B" w:rsidP="00D85E7B">
      <w:pPr>
        <w:ind w:left="397" w:hanging="198"/>
        <w:jc w:val="both"/>
        <w:rPr>
          <w:rFonts w:cs="Times New Roman"/>
          <w:szCs w:val="26"/>
        </w:rPr>
      </w:pPr>
      <w:r w:rsidRPr="00D23155">
        <w:rPr>
          <w:rFonts w:cs="Times New Roman"/>
          <w:szCs w:val="26"/>
        </w:rPr>
        <w:t>– Thực hiện nghiêm quy định về kiểm tra thẻ sinh viên, đối chiếu thông tin sinh viên khi tham gia coi thi.</w:t>
      </w:r>
    </w:p>
    <w:p w14:paraId="03672CF8" w14:textId="77777777" w:rsidR="00D85E7B" w:rsidRPr="00D23155" w:rsidRDefault="00D85E7B" w:rsidP="00D85E7B">
      <w:pPr>
        <w:ind w:left="397" w:hanging="198"/>
        <w:jc w:val="both"/>
        <w:rPr>
          <w:rFonts w:cs="Times New Roman"/>
          <w:szCs w:val="26"/>
        </w:rPr>
      </w:pPr>
      <w:r w:rsidRPr="00D23155">
        <w:rPr>
          <w:rFonts w:cs="Times New Roman"/>
          <w:szCs w:val="26"/>
        </w:rPr>
        <w:t>– Giảng viên trong khoa thực hiện đúng quy định về tác phong, đeo bảng tên khi lên lớp, khi ra vào trường; thực hiện tốt văn hóa ứng xử theo quy định của Nhà trường.</w:t>
      </w:r>
    </w:p>
    <w:p w14:paraId="3BB3DD49" w14:textId="6C79C8E1" w:rsidR="00161678" w:rsidRDefault="00161678" w:rsidP="00161678">
      <w:pPr>
        <w:ind w:left="397" w:hanging="198"/>
        <w:jc w:val="both"/>
        <w:rPr>
          <w:rFonts w:cs="Times New Roman"/>
          <w:szCs w:val="26"/>
        </w:rPr>
      </w:pPr>
      <w:r w:rsidRPr="00D23155">
        <w:rPr>
          <w:rFonts w:cs="Times New Roman"/>
          <w:szCs w:val="26"/>
        </w:rPr>
        <w:t>– Giảng viên thường xuyên kiểm tra lịch dạy, lịch coi thi h</w:t>
      </w:r>
      <w:r w:rsidR="0041755C">
        <w:rPr>
          <w:rFonts w:cs="Times New Roman"/>
          <w:szCs w:val="26"/>
        </w:rPr>
        <w:t>àng</w:t>
      </w:r>
      <w:r w:rsidRPr="00D23155">
        <w:rPr>
          <w:rFonts w:cs="Times New Roman"/>
          <w:szCs w:val="26"/>
        </w:rPr>
        <w:t xml:space="preserve"> tuần</w:t>
      </w:r>
      <w:r w:rsidR="0041755C">
        <w:rPr>
          <w:rFonts w:cs="Times New Roman"/>
          <w:szCs w:val="26"/>
        </w:rPr>
        <w:t>, hàng ngày</w:t>
      </w:r>
      <w:r w:rsidRPr="00D23155">
        <w:rPr>
          <w:rFonts w:cs="Times New Roman"/>
          <w:szCs w:val="26"/>
        </w:rPr>
        <w:t xml:space="preserve"> để tránh nhầm lịch, quên lịch; kịp thời đề xuất lịch dạy bù đối với các tiết nghỉ hoặc tạm ngưng. Không dồn lịch bù quá nhiều vào tuần dự trữ; tuyệt đối không để xảy ra tình trạng thiếu tiết, chậm tiến độ.</w:t>
      </w:r>
    </w:p>
    <w:p w14:paraId="33B6B39C" w14:textId="77777777" w:rsidR="009075F3" w:rsidRPr="00D23155" w:rsidRDefault="009075F3" w:rsidP="009075F3">
      <w:pPr>
        <w:ind w:left="397" w:hanging="198"/>
        <w:jc w:val="both"/>
        <w:rPr>
          <w:rFonts w:cs="Times New Roman"/>
          <w:szCs w:val="26"/>
        </w:rPr>
      </w:pPr>
      <w:r w:rsidRPr="00D23155">
        <w:rPr>
          <w:rFonts w:cs="Times New Roman"/>
          <w:szCs w:val="26"/>
        </w:rPr>
        <w:t>– Công tác nhập điểm, xét điều kiện dự thi, tính điểm trung bình và lưu kết quả được thực hiện trên phần mềm PMT-EMS; không thực hiện trên Web nhằm hạn chế sai khi đồng bộ dữ liệu.</w:t>
      </w:r>
    </w:p>
    <w:p w14:paraId="7E3D0498" w14:textId="7A3E9551" w:rsidR="00161678" w:rsidRPr="00D23155" w:rsidRDefault="00161678" w:rsidP="00161678">
      <w:pPr>
        <w:ind w:left="397" w:hanging="198"/>
        <w:jc w:val="both"/>
        <w:rPr>
          <w:rFonts w:cs="Times New Roman"/>
          <w:szCs w:val="26"/>
        </w:rPr>
      </w:pPr>
      <w:r w:rsidRPr="00D23155">
        <w:rPr>
          <w:rFonts w:cs="Times New Roman"/>
          <w:szCs w:val="26"/>
        </w:rPr>
        <w:t>– Giáo viên chủ nhiệm thường xuyên kiểm tra, nhắc nhở sinh viên lớp chủ nhiệm còn nợ môn chủ động sắp xếp học lại, thi lại để hoàn thành chương trình đào tạo</w:t>
      </w:r>
      <w:r w:rsidR="00685F32">
        <w:rPr>
          <w:rFonts w:cs="Times New Roman"/>
          <w:szCs w:val="26"/>
        </w:rPr>
        <w:t>; quan tâm nhiều đến từng em trong lớp chủ nhiệm để kịp theo dõi nhắc nhở học tập, hiểu tâm tư tình cảm của các em lớp chủ nhiệm, kịp thời phổ biến các nội dung của Nhà trường đến các em và phụ huynh.</w:t>
      </w:r>
    </w:p>
    <w:p w14:paraId="05E63B93" w14:textId="77777777" w:rsidR="00161678" w:rsidRPr="00D23155" w:rsidRDefault="00161678" w:rsidP="00161678">
      <w:pPr>
        <w:ind w:left="397" w:hanging="198"/>
        <w:jc w:val="both"/>
        <w:rPr>
          <w:rFonts w:cs="Times New Roman"/>
          <w:szCs w:val="26"/>
        </w:rPr>
      </w:pPr>
      <w:r w:rsidRPr="00D23155">
        <w:rPr>
          <w:rFonts w:cs="Times New Roman"/>
          <w:szCs w:val="26"/>
        </w:rPr>
        <w:t>– Thực tập doanh nghiệp là môn học trong chương trình đào tạo, được tính vào điểm trung bình chung và điểm tích lũy khóa học.</w:t>
      </w:r>
    </w:p>
    <w:p w14:paraId="3359F6C3" w14:textId="05926017" w:rsidR="005717C8" w:rsidRPr="00D23155" w:rsidRDefault="00D15199" w:rsidP="00D23155">
      <w:pPr>
        <w:ind w:left="397" w:hanging="198"/>
        <w:jc w:val="both"/>
        <w:rPr>
          <w:rFonts w:cs="Times New Roman"/>
          <w:szCs w:val="26"/>
        </w:rPr>
      </w:pPr>
      <w:r w:rsidRPr="00D23155">
        <w:rPr>
          <w:rFonts w:cs="Times New Roman"/>
          <w:szCs w:val="26"/>
        </w:rPr>
        <w:t xml:space="preserve">– Khoa đã hoàn thành khối lượng giảng dạy </w:t>
      </w:r>
      <w:r w:rsidR="00240E93">
        <w:rPr>
          <w:rFonts w:cs="Times New Roman"/>
          <w:szCs w:val="26"/>
        </w:rPr>
        <w:t>và xét điều kiện dự thi tất cả các học phần</w:t>
      </w:r>
      <w:r w:rsidRPr="00D23155">
        <w:rPr>
          <w:rFonts w:cs="Times New Roman"/>
          <w:szCs w:val="26"/>
        </w:rPr>
        <w:t xml:space="preserve"> theo kế hoạch và tiến độ chung của Nhà trường.</w:t>
      </w:r>
      <w:r w:rsidR="00201674">
        <w:rPr>
          <w:rFonts w:cs="Times New Roman"/>
          <w:szCs w:val="26"/>
        </w:rPr>
        <w:t xml:space="preserve"> </w:t>
      </w:r>
    </w:p>
    <w:p w14:paraId="1D5C74F4" w14:textId="309E8DF5" w:rsidR="005717C8" w:rsidRDefault="00D15199" w:rsidP="00D23155">
      <w:pPr>
        <w:ind w:left="397" w:hanging="198"/>
        <w:jc w:val="both"/>
        <w:rPr>
          <w:rFonts w:cs="Times New Roman"/>
          <w:szCs w:val="26"/>
        </w:rPr>
      </w:pPr>
      <w:r w:rsidRPr="00D23155">
        <w:rPr>
          <w:rFonts w:cs="Times New Roman"/>
          <w:szCs w:val="26"/>
        </w:rPr>
        <w:t xml:space="preserve">– Hoàn thành dự giờ giảng viên </w:t>
      </w:r>
      <w:r w:rsidR="00B320BA">
        <w:rPr>
          <w:rFonts w:cs="Times New Roman"/>
          <w:szCs w:val="26"/>
        </w:rPr>
        <w:t>cơ hữu</w:t>
      </w:r>
      <w:r w:rsidRPr="00D23155">
        <w:rPr>
          <w:rFonts w:cs="Times New Roman"/>
          <w:szCs w:val="26"/>
        </w:rPr>
        <w:t xml:space="preserve"> theo tiến độ; đồng thời tiếp tục kiểm tra, hoàn thiện hồ sơ thanh lý hợp đồng giảng dạy học kỳ 2 năm học 2025 – 2026 đối với giảng viên thỉnh giảng của khoa.</w:t>
      </w:r>
    </w:p>
    <w:p w14:paraId="426114F4" w14:textId="11748B13" w:rsidR="00391099" w:rsidRDefault="00391099" w:rsidP="00391099">
      <w:pPr>
        <w:ind w:left="397" w:hanging="198"/>
        <w:jc w:val="both"/>
        <w:rPr>
          <w:rFonts w:cs="Times New Roman"/>
          <w:szCs w:val="26"/>
        </w:rPr>
      </w:pPr>
      <w:r w:rsidRPr="00D23155">
        <w:rPr>
          <w:rFonts w:cs="Times New Roman"/>
          <w:szCs w:val="26"/>
        </w:rPr>
        <w:t xml:space="preserve">– </w:t>
      </w:r>
      <w:r>
        <w:rPr>
          <w:rFonts w:cs="Times New Roman"/>
          <w:szCs w:val="26"/>
        </w:rPr>
        <w:t xml:space="preserve">Khoa </w:t>
      </w:r>
      <w:r w:rsidR="00617937">
        <w:rPr>
          <w:rFonts w:cs="Times New Roman"/>
          <w:szCs w:val="26"/>
        </w:rPr>
        <w:t>tiếp tục</w:t>
      </w:r>
      <w:r>
        <w:rPr>
          <w:rFonts w:cs="Times New Roman"/>
          <w:szCs w:val="26"/>
        </w:rPr>
        <w:t xml:space="preserve"> phân công giờ dạy</w:t>
      </w:r>
      <w:r w:rsidR="00617937">
        <w:rPr>
          <w:rFonts w:cs="Times New Roman"/>
          <w:szCs w:val="26"/>
        </w:rPr>
        <w:t xml:space="preserve"> hoàn thành xếp thời khóa biểu 23T4; 24T4 </w:t>
      </w:r>
      <w:r>
        <w:rPr>
          <w:rFonts w:cs="Times New Roman"/>
          <w:szCs w:val="26"/>
        </w:rPr>
        <w:t>trong tháng 8/2026 đối với giảng viên dạy Văn hóa hai môn: Lịch sử và Văn khóa 2</w:t>
      </w:r>
      <w:r w:rsidR="00617937">
        <w:rPr>
          <w:rFonts w:cs="Times New Roman"/>
          <w:szCs w:val="26"/>
        </w:rPr>
        <w:t>3</w:t>
      </w:r>
      <w:r>
        <w:rPr>
          <w:rFonts w:cs="Times New Roman"/>
          <w:szCs w:val="26"/>
        </w:rPr>
        <w:t>T4; 2</w:t>
      </w:r>
      <w:r w:rsidR="00617937">
        <w:rPr>
          <w:rFonts w:cs="Times New Roman"/>
          <w:szCs w:val="26"/>
        </w:rPr>
        <w:t>4</w:t>
      </w:r>
      <w:r>
        <w:rPr>
          <w:rFonts w:cs="Times New Roman"/>
          <w:szCs w:val="26"/>
        </w:rPr>
        <w:t>T4 để kịp tiến độ liên thông trong năm học 2026-2027</w:t>
      </w:r>
    </w:p>
    <w:p w14:paraId="394DA2C5" w14:textId="73751F12" w:rsidR="00A83D56" w:rsidRDefault="004E4A2E" w:rsidP="00617937">
      <w:pPr>
        <w:pStyle w:val="ListParagraph"/>
        <w:numPr>
          <w:ilvl w:val="0"/>
          <w:numId w:val="15"/>
        </w:numPr>
        <w:ind w:left="450" w:hanging="270"/>
        <w:jc w:val="both"/>
        <w:rPr>
          <w:rFonts w:cs="Times New Roman"/>
          <w:szCs w:val="26"/>
        </w:rPr>
      </w:pPr>
      <w:r w:rsidRPr="00D23155">
        <w:rPr>
          <w:rFonts w:cs="Times New Roman"/>
          <w:szCs w:val="26"/>
        </w:rPr>
        <w:lastRenderedPageBreak/>
        <w:t xml:space="preserve">Khoa </w:t>
      </w:r>
      <w:r w:rsidR="00A83D56">
        <w:rPr>
          <w:rFonts w:cs="Times New Roman"/>
          <w:szCs w:val="26"/>
        </w:rPr>
        <w:t xml:space="preserve">thực hiện họp đánh giá xếp loại viên chức năm học 2025- 2026 </w:t>
      </w:r>
      <w:r w:rsidRPr="00D23155">
        <w:rPr>
          <w:rFonts w:cs="Times New Roman"/>
          <w:szCs w:val="26"/>
        </w:rPr>
        <w:t>theo kế hoạch và tiến độ chung của Nhà trường</w:t>
      </w:r>
    </w:p>
    <w:p w14:paraId="66AEBCB8" w14:textId="40A94876" w:rsidR="00617937" w:rsidRPr="00617937" w:rsidRDefault="004E4A2E" w:rsidP="00E303CD">
      <w:pPr>
        <w:pStyle w:val="ListParagraph"/>
        <w:numPr>
          <w:ilvl w:val="0"/>
          <w:numId w:val="15"/>
        </w:numPr>
        <w:ind w:left="360" w:hanging="180"/>
        <w:jc w:val="both"/>
        <w:rPr>
          <w:rFonts w:cs="Times New Roman"/>
          <w:szCs w:val="26"/>
        </w:rPr>
      </w:pPr>
      <w:r>
        <w:rPr>
          <w:rFonts w:cs="Times New Roman"/>
          <w:szCs w:val="26"/>
        </w:rPr>
        <w:t xml:space="preserve"> </w:t>
      </w:r>
      <w:r w:rsidR="00617937">
        <w:rPr>
          <w:rFonts w:cs="Times New Roman"/>
          <w:szCs w:val="26"/>
        </w:rPr>
        <w:t xml:space="preserve">Khoa </w:t>
      </w:r>
      <w:r w:rsidR="003C60F9">
        <w:rPr>
          <w:rFonts w:cs="Times New Roman"/>
          <w:szCs w:val="26"/>
        </w:rPr>
        <w:t>thường xuyên</w:t>
      </w:r>
      <w:r w:rsidR="00617937">
        <w:rPr>
          <w:rFonts w:cs="Times New Roman"/>
          <w:szCs w:val="26"/>
        </w:rPr>
        <w:t xml:space="preserve"> mở các lớp học lại, học riêng theo số lượng đăng ký học của sinh viên để các em kịp tiến độ hoàn thành chương trình học các hệ</w:t>
      </w:r>
      <w:r w:rsidR="00617937" w:rsidRPr="00617937">
        <w:rPr>
          <w:rFonts w:cs="Times New Roman"/>
          <w:szCs w:val="26"/>
        </w:rPr>
        <w:t>.</w:t>
      </w:r>
    </w:p>
    <w:p w14:paraId="28190F43" w14:textId="4A814248" w:rsidR="005717C8" w:rsidRDefault="00D15199" w:rsidP="00D23155">
      <w:pPr>
        <w:ind w:left="397" w:hanging="198"/>
        <w:jc w:val="both"/>
        <w:rPr>
          <w:rFonts w:cs="Times New Roman"/>
          <w:szCs w:val="26"/>
        </w:rPr>
      </w:pPr>
      <w:r w:rsidRPr="00D23155">
        <w:rPr>
          <w:rFonts w:cs="Times New Roman"/>
          <w:szCs w:val="26"/>
        </w:rPr>
        <w:t>– Giảng viên hoàn thiện bài viết sáng kiến kinh nghiệm theo mẫu và tên đề tài đã đăng ký.</w:t>
      </w:r>
    </w:p>
    <w:p w14:paraId="5BD8A663" w14:textId="2AE25CD4" w:rsidR="00804DC6" w:rsidRPr="00D23155" w:rsidRDefault="00804DC6" w:rsidP="00D23155">
      <w:pPr>
        <w:ind w:left="397" w:hanging="198"/>
        <w:jc w:val="both"/>
        <w:rPr>
          <w:rFonts w:cs="Times New Roman"/>
          <w:szCs w:val="26"/>
        </w:rPr>
      </w:pPr>
      <w:r w:rsidRPr="00D23155">
        <w:rPr>
          <w:rFonts w:cs="Times New Roman"/>
          <w:szCs w:val="26"/>
        </w:rPr>
        <w:t xml:space="preserve">– Giảng viên </w:t>
      </w:r>
      <w:r>
        <w:rPr>
          <w:rFonts w:cs="Times New Roman"/>
          <w:szCs w:val="26"/>
        </w:rPr>
        <w:t>thực hiện viết bài hội thảo khoa học cấp khoa theo tên đề tài khoa gửi và hạn cuối nộp là 30/7/2026; dự kiến tổ chức hội thảo 28/8/2026</w:t>
      </w:r>
      <w:r w:rsidR="00742D6F">
        <w:rPr>
          <w:rFonts w:cs="Times New Roman"/>
          <w:szCs w:val="26"/>
        </w:rPr>
        <w:t>;</w:t>
      </w:r>
    </w:p>
    <w:p w14:paraId="10769F33" w14:textId="70C03C78" w:rsidR="005717C8" w:rsidRDefault="00D15199" w:rsidP="00D23155">
      <w:pPr>
        <w:ind w:left="397" w:hanging="198"/>
        <w:jc w:val="both"/>
        <w:rPr>
          <w:rFonts w:cs="Times New Roman"/>
          <w:szCs w:val="26"/>
        </w:rPr>
      </w:pPr>
      <w:r w:rsidRPr="00D23155">
        <w:rPr>
          <w:rFonts w:cs="Times New Roman"/>
          <w:szCs w:val="26"/>
        </w:rPr>
        <w:t>– Giảng viên tham gia tích cực các hoạt động do Công đoàn Trường tổ chức</w:t>
      </w:r>
      <w:r w:rsidR="00742D6F">
        <w:rPr>
          <w:rFonts w:cs="Times New Roman"/>
          <w:szCs w:val="26"/>
        </w:rPr>
        <w:t>, đăng ký tham quan, du lịch dịp hè.</w:t>
      </w:r>
    </w:p>
    <w:p w14:paraId="0B20B48E" w14:textId="104353ED" w:rsidR="002A1FD0" w:rsidRDefault="002A1FD0" w:rsidP="002A1FD0">
      <w:pPr>
        <w:ind w:left="397" w:hanging="198"/>
        <w:jc w:val="both"/>
        <w:rPr>
          <w:rFonts w:cs="Times New Roman"/>
          <w:szCs w:val="26"/>
        </w:rPr>
      </w:pPr>
      <w:r w:rsidRPr="00D23155">
        <w:rPr>
          <w:rFonts w:cs="Times New Roman"/>
          <w:szCs w:val="26"/>
        </w:rPr>
        <w:t xml:space="preserve">– Giảng viên </w:t>
      </w:r>
      <w:r>
        <w:rPr>
          <w:rFonts w:cs="Times New Roman"/>
          <w:szCs w:val="26"/>
        </w:rPr>
        <w:t>bộ môn GDCT- PL viết bài tọa đàm khoa học gửi Ban tuyên giáo.</w:t>
      </w:r>
    </w:p>
    <w:p w14:paraId="0D217A7A" w14:textId="77777777" w:rsidR="00D85E7B" w:rsidRPr="00D23155" w:rsidRDefault="00D85E7B" w:rsidP="00D85E7B">
      <w:pPr>
        <w:ind w:left="397" w:hanging="198"/>
        <w:jc w:val="both"/>
        <w:rPr>
          <w:rFonts w:cs="Times New Roman"/>
          <w:szCs w:val="26"/>
        </w:rPr>
      </w:pPr>
      <w:r w:rsidRPr="00D23155">
        <w:rPr>
          <w:rFonts w:cs="Times New Roman"/>
          <w:szCs w:val="26"/>
        </w:rPr>
        <w:t>– Tiếp tục theo dõi, chia sẻ các thông báo, tin tức từ fanpage của Trường; chuyển tiếp thông tin đến sinh viên, đồng thời quảng bá thông tin tuyển sinh của Trường trên các kênh cá nhân như Facebook, Zalo.</w:t>
      </w:r>
    </w:p>
    <w:p w14:paraId="31C62379" w14:textId="718CD53F" w:rsidR="005717C8" w:rsidRPr="00D23155" w:rsidRDefault="00D15199" w:rsidP="00D23155">
      <w:pPr>
        <w:pStyle w:val="Heading2"/>
        <w:spacing w:before="0" w:after="60"/>
        <w:jc w:val="both"/>
        <w:rPr>
          <w:rFonts w:ascii="Times New Roman" w:hAnsi="Times New Roman" w:cs="Times New Roman"/>
        </w:rPr>
      </w:pPr>
      <w:r w:rsidRPr="00D23155">
        <w:rPr>
          <w:rFonts w:ascii="Times New Roman" w:eastAsia="Times New Roman" w:hAnsi="Times New Roman" w:cs="Times New Roman"/>
        </w:rPr>
        <w:t xml:space="preserve">2. Công tác thi đua trong tháng </w:t>
      </w:r>
      <w:r w:rsidR="00632D56">
        <w:rPr>
          <w:rFonts w:ascii="Times New Roman" w:eastAsia="Times New Roman" w:hAnsi="Times New Roman" w:cs="Times New Roman"/>
        </w:rPr>
        <w:t>6</w:t>
      </w:r>
      <w:r w:rsidRPr="00D23155">
        <w:rPr>
          <w:rFonts w:ascii="Times New Roman" w:eastAsia="Times New Roman" w:hAnsi="Times New Roman" w:cs="Times New Roman"/>
        </w:rPr>
        <w:t>/2026</w:t>
      </w:r>
      <w:r w:rsidR="001A3083">
        <w:rPr>
          <w:rFonts w:ascii="Times New Roman" w:eastAsia="Times New Roman" w:hAnsi="Times New Roman" w:cs="Times New Roman"/>
        </w:rPr>
        <w:t xml:space="preserve"> và quý 2/2026</w:t>
      </w:r>
    </w:p>
    <w:p w14:paraId="194B986D" w14:textId="77777777" w:rsidR="005717C8" w:rsidRPr="00D23155" w:rsidRDefault="00D15199" w:rsidP="00D23155">
      <w:pPr>
        <w:jc w:val="both"/>
        <w:rPr>
          <w:rFonts w:cs="Times New Roman"/>
          <w:szCs w:val="26"/>
        </w:rPr>
      </w:pPr>
      <w:r w:rsidRPr="00D23155">
        <w:rPr>
          <w:rFonts w:cs="Times New Roman"/>
          <w:b/>
          <w:szCs w:val="26"/>
        </w:rPr>
        <w:t>a) Nguyên tắc ghi nhận công việc thi đua</w:t>
      </w:r>
    </w:p>
    <w:p w14:paraId="04233B4F" w14:textId="77777777" w:rsidR="005717C8" w:rsidRPr="00D23155" w:rsidRDefault="00D15199" w:rsidP="00D23155">
      <w:pPr>
        <w:ind w:left="397" w:hanging="198"/>
        <w:jc w:val="both"/>
        <w:rPr>
          <w:rFonts w:cs="Times New Roman"/>
          <w:szCs w:val="26"/>
        </w:rPr>
      </w:pPr>
      <w:r w:rsidRPr="00D23155">
        <w:rPr>
          <w:rFonts w:cs="Times New Roman"/>
          <w:szCs w:val="26"/>
        </w:rPr>
        <w:t>– Công tác chính của tất cả giảng viên là giảng dạy và thực hiện các hoạt động chuyên môn theo quy định về chế độ làm việc của nhà giáo.</w:t>
      </w:r>
    </w:p>
    <w:p w14:paraId="56A6F188" w14:textId="77777777" w:rsidR="005717C8" w:rsidRPr="00D23155" w:rsidRDefault="00D15199" w:rsidP="00D23155">
      <w:pPr>
        <w:ind w:left="397" w:hanging="198"/>
        <w:jc w:val="both"/>
        <w:rPr>
          <w:rFonts w:cs="Times New Roman"/>
          <w:szCs w:val="26"/>
        </w:rPr>
      </w:pPr>
      <w:r w:rsidRPr="00D23155">
        <w:rPr>
          <w:rFonts w:cs="Times New Roman"/>
          <w:szCs w:val="26"/>
        </w:rPr>
        <w:t>– Các hoạt động ngoài chuyên môn được ghi nhận theo hai nhóm: công việc cấp trường và công việc cấp khoa.</w:t>
      </w:r>
    </w:p>
    <w:p w14:paraId="5D8CD236" w14:textId="1ED4520C" w:rsidR="005717C8" w:rsidRPr="00D23155" w:rsidRDefault="00D15199" w:rsidP="00D23155">
      <w:pPr>
        <w:ind w:left="397" w:hanging="198"/>
        <w:jc w:val="both"/>
        <w:rPr>
          <w:rFonts w:cs="Times New Roman"/>
          <w:szCs w:val="26"/>
        </w:rPr>
      </w:pPr>
      <w:r w:rsidRPr="00D23155">
        <w:rPr>
          <w:rFonts w:cs="Times New Roman"/>
          <w:szCs w:val="26"/>
        </w:rPr>
        <w:t>– Công việc cấp trường gồm: nhiệm vụ theo chỉ đạo của Đảng ủy, Ban Giám hiệu; nhiệm vụ theo chỉ đạo của Bí thư Chi bộ 1; các tờ trình</w:t>
      </w:r>
      <w:r w:rsidR="00D23155">
        <w:rPr>
          <w:rFonts w:cs="Times New Roman"/>
          <w:szCs w:val="26"/>
        </w:rPr>
        <w:t xml:space="preserve">, </w:t>
      </w:r>
      <w:r w:rsidRPr="00D23155">
        <w:rPr>
          <w:rFonts w:cs="Times New Roman"/>
          <w:szCs w:val="26"/>
        </w:rPr>
        <w:t>kế hoạch đã được phê duyệt; các công việc khác do Trưởng khoa đề xuất và được Hội đồng Thi đua thống nhất.</w:t>
      </w:r>
    </w:p>
    <w:p w14:paraId="7E69395B" w14:textId="77777777" w:rsidR="005717C8" w:rsidRPr="00D23155" w:rsidRDefault="00D15199" w:rsidP="00D23155">
      <w:pPr>
        <w:ind w:left="397" w:hanging="198"/>
        <w:jc w:val="both"/>
        <w:rPr>
          <w:rFonts w:cs="Times New Roman"/>
          <w:szCs w:val="26"/>
        </w:rPr>
      </w:pPr>
      <w:r w:rsidRPr="00D23155">
        <w:rPr>
          <w:rFonts w:cs="Times New Roman"/>
          <w:szCs w:val="26"/>
        </w:rPr>
        <w:t>– Công tác tuyển sinh ở tỉnh được tính thi đua căn cứ theo kế hoạch ban hành ngày 16/12/2025; công tác tuyển sinh ở Thành phố được tính thi đua căn cứ theo Thông báo số 112/TB-LTT-ĐT ngày 03/02/2026.</w:t>
      </w:r>
    </w:p>
    <w:p w14:paraId="25CA4CCC" w14:textId="77777777" w:rsidR="005717C8" w:rsidRPr="00D23155" w:rsidRDefault="00D15199" w:rsidP="00D23155">
      <w:pPr>
        <w:ind w:left="397" w:hanging="198"/>
        <w:jc w:val="both"/>
        <w:rPr>
          <w:rFonts w:cs="Times New Roman"/>
          <w:szCs w:val="26"/>
        </w:rPr>
      </w:pPr>
      <w:r w:rsidRPr="00D23155">
        <w:rPr>
          <w:rFonts w:cs="Times New Roman"/>
          <w:szCs w:val="26"/>
        </w:rPr>
        <w:t>– Công việc cấp khoa gồm: các nhiệm vụ do khoa tổ chức, phân công; các công việc phối hợp với đơn vị khác trong Trường; các kế hoạch đã được Trưởng khoa duyệt và đề xuất tính thi đua trong phạm vi cấp khoa.</w:t>
      </w:r>
    </w:p>
    <w:p w14:paraId="5CF107F2" w14:textId="20914145" w:rsidR="005717C8" w:rsidRPr="00D23155" w:rsidRDefault="00D15199" w:rsidP="00D23155">
      <w:pPr>
        <w:ind w:left="397" w:hanging="198"/>
        <w:jc w:val="both"/>
        <w:rPr>
          <w:rFonts w:cs="Times New Roman"/>
          <w:szCs w:val="26"/>
        </w:rPr>
      </w:pPr>
      <w:r w:rsidRPr="00D23155">
        <w:rPr>
          <w:rFonts w:cs="Times New Roman"/>
          <w:szCs w:val="26"/>
        </w:rPr>
        <w:t xml:space="preserve">– Các nội dung còn lại của công tác tháng </w:t>
      </w:r>
      <w:r w:rsidR="002902E8">
        <w:rPr>
          <w:rFonts w:cs="Times New Roman"/>
          <w:szCs w:val="26"/>
        </w:rPr>
        <w:t xml:space="preserve">6 </w:t>
      </w:r>
      <w:r w:rsidRPr="00D23155">
        <w:rPr>
          <w:rFonts w:cs="Times New Roman"/>
          <w:szCs w:val="26"/>
        </w:rPr>
        <w:t xml:space="preserve">và kế hoạch tháng </w:t>
      </w:r>
      <w:r w:rsidR="002902E8">
        <w:rPr>
          <w:rFonts w:cs="Times New Roman"/>
          <w:szCs w:val="26"/>
        </w:rPr>
        <w:t>7</w:t>
      </w:r>
      <w:r w:rsidRPr="00D23155">
        <w:rPr>
          <w:rFonts w:cs="Times New Roman"/>
          <w:szCs w:val="26"/>
        </w:rPr>
        <w:t xml:space="preserve"> được thể hiện trong bảng tổng hợp thi đua tháng </w:t>
      </w:r>
      <w:r w:rsidR="002902E8">
        <w:rPr>
          <w:rFonts w:cs="Times New Roman"/>
          <w:szCs w:val="26"/>
        </w:rPr>
        <w:t>6</w:t>
      </w:r>
      <w:r w:rsidRPr="00D23155">
        <w:rPr>
          <w:rFonts w:cs="Times New Roman"/>
          <w:szCs w:val="26"/>
        </w:rPr>
        <w:t>/2026 và biên bản họp khoa.</w:t>
      </w:r>
    </w:p>
    <w:p w14:paraId="25CAC6F3" w14:textId="5396F154" w:rsidR="005717C8" w:rsidRPr="00D23155" w:rsidRDefault="00D15199" w:rsidP="00D23155">
      <w:pPr>
        <w:jc w:val="both"/>
        <w:rPr>
          <w:rFonts w:cs="Times New Roman"/>
          <w:szCs w:val="26"/>
        </w:rPr>
      </w:pPr>
      <w:r w:rsidRPr="00D23155">
        <w:rPr>
          <w:rFonts w:cs="Times New Roman"/>
          <w:b/>
          <w:szCs w:val="26"/>
        </w:rPr>
        <w:t xml:space="preserve">b) Đề xuất xếp loại thi đua tháng </w:t>
      </w:r>
      <w:r w:rsidR="0068256E">
        <w:rPr>
          <w:rFonts w:cs="Times New Roman"/>
          <w:b/>
          <w:szCs w:val="26"/>
        </w:rPr>
        <w:t>6</w:t>
      </w:r>
      <w:r w:rsidRPr="00D23155">
        <w:rPr>
          <w:rFonts w:cs="Times New Roman"/>
          <w:b/>
          <w:szCs w:val="26"/>
        </w:rPr>
        <w:t>/2026</w:t>
      </w:r>
      <w:r w:rsidR="0068256E">
        <w:rPr>
          <w:rFonts w:cs="Times New Roman"/>
          <w:b/>
          <w:szCs w:val="26"/>
        </w:rPr>
        <w:t xml:space="preserve"> và đánh giá quý 2/2026</w:t>
      </w:r>
    </w:p>
    <w:p w14:paraId="1F6FF22B" w14:textId="77777777" w:rsidR="00C273D5" w:rsidRDefault="00D15199" w:rsidP="00D23155">
      <w:pPr>
        <w:ind w:left="397" w:hanging="198"/>
        <w:jc w:val="both"/>
        <w:rPr>
          <w:rFonts w:cs="Times New Roman"/>
          <w:szCs w:val="26"/>
        </w:rPr>
      </w:pPr>
      <w:r w:rsidRPr="00D23155">
        <w:rPr>
          <w:rFonts w:cs="Times New Roman"/>
          <w:szCs w:val="26"/>
        </w:rPr>
        <w:t xml:space="preserve">– Trong tháng </w:t>
      </w:r>
      <w:r w:rsidR="0068256E">
        <w:rPr>
          <w:rFonts w:cs="Times New Roman"/>
          <w:szCs w:val="26"/>
        </w:rPr>
        <w:t>6</w:t>
      </w:r>
      <w:r w:rsidRPr="00D23155">
        <w:rPr>
          <w:rFonts w:cs="Times New Roman"/>
          <w:szCs w:val="26"/>
        </w:rPr>
        <w:t xml:space="preserve">/2026, </w:t>
      </w:r>
      <w:r w:rsidR="0068256E">
        <w:rPr>
          <w:rFonts w:cs="Times New Roman"/>
          <w:szCs w:val="26"/>
        </w:rPr>
        <w:t xml:space="preserve">khoa xếp thi đua theo tỷ lệ qui định: </w:t>
      </w:r>
      <w:r w:rsidR="0068256E" w:rsidRPr="0068256E">
        <w:rPr>
          <w:rFonts w:cs="Times New Roman"/>
          <w:szCs w:val="26"/>
        </w:rPr>
        <w:t>Tỷ lệ xếp loại thi đua mức A1 không quá 10%, mức A2 không quá 30% trên tổng số nhân sự; A3 không quá 40% (trừ Trưởng, Phó đơn vị). Trưởng đơn vị đánh giá mức độ hoàn thành nhiệm vụ được giao đối với từng cá nhân và xếp loại thi đua không vượt quá tỷ lệ quy định; trường hợp có nhiều cá nhân hoàn thành xuất sắc nhiệm vụ, đơn vị đề nghị xếp loại A1, A2 với tổng tỷ lệ không vượt quá 40% và sắp xếp danh sách theo thứ tự ưu tiên từ cao xuống thấp. (Trừ một vài đơn vị tham gia công tác tuyển sinh của trường tỷ lệ cao hơn)</w:t>
      </w:r>
    </w:p>
    <w:p w14:paraId="66613B58" w14:textId="3CFDD521" w:rsidR="005717C8" w:rsidRPr="00D23155" w:rsidRDefault="00D15199" w:rsidP="00D23155">
      <w:pPr>
        <w:ind w:left="397" w:hanging="198"/>
        <w:jc w:val="both"/>
        <w:rPr>
          <w:rFonts w:cs="Times New Roman"/>
          <w:szCs w:val="26"/>
        </w:rPr>
      </w:pPr>
      <w:r w:rsidRPr="00D23155">
        <w:rPr>
          <w:rFonts w:cs="Times New Roman"/>
          <w:szCs w:val="26"/>
        </w:rPr>
        <w:t xml:space="preserve">– Khoa </w:t>
      </w:r>
      <w:r w:rsidR="007959A2">
        <w:rPr>
          <w:rFonts w:cs="Times New Roman"/>
          <w:szCs w:val="26"/>
        </w:rPr>
        <w:t>xếp thi đua theo bảng thi đua đã gửi Giảng viên</w:t>
      </w:r>
    </w:p>
    <w:p w14:paraId="3E778651" w14:textId="2B520534" w:rsidR="00DF1740" w:rsidRDefault="00D15199" w:rsidP="00D23155">
      <w:pPr>
        <w:ind w:left="397" w:hanging="198"/>
        <w:jc w:val="both"/>
        <w:rPr>
          <w:rFonts w:cs="Times New Roman"/>
          <w:szCs w:val="26"/>
        </w:rPr>
      </w:pPr>
      <w:r w:rsidRPr="00D23155">
        <w:rPr>
          <w:rFonts w:cs="Times New Roman"/>
          <w:szCs w:val="26"/>
        </w:rPr>
        <w:lastRenderedPageBreak/>
        <w:t xml:space="preserve">– </w:t>
      </w:r>
      <w:r w:rsidR="007959A2">
        <w:rPr>
          <w:rFonts w:cs="Times New Roman"/>
          <w:szCs w:val="26"/>
        </w:rPr>
        <w:t>Khoa thực hiện đánh giá Quý 2/2026</w:t>
      </w:r>
      <w:r w:rsidR="00D451A5">
        <w:rPr>
          <w:rFonts w:cs="Times New Roman"/>
          <w:szCs w:val="26"/>
        </w:rPr>
        <w:t>,</w:t>
      </w:r>
      <w:r w:rsidR="003A6CCD">
        <w:rPr>
          <w:rFonts w:cs="Times New Roman"/>
          <w:szCs w:val="26"/>
        </w:rPr>
        <w:t xml:space="preserve"> </w:t>
      </w:r>
      <w:r w:rsidR="00D451A5">
        <w:rPr>
          <w:bCs/>
          <w:sz w:val="28"/>
          <w:szCs w:val="28"/>
        </w:rPr>
        <w:t>k</w:t>
      </w:r>
      <w:r w:rsidR="003A6CCD" w:rsidRPr="00154DD1">
        <w:rPr>
          <w:bCs/>
          <w:sz w:val="28"/>
          <w:szCs w:val="28"/>
        </w:rPr>
        <w:t xml:space="preserve">ết quả đánh giá khoa </w:t>
      </w:r>
      <w:r w:rsidR="003A6CCD">
        <w:rPr>
          <w:bCs/>
          <w:sz w:val="28"/>
          <w:szCs w:val="28"/>
        </w:rPr>
        <w:t>GDĐC</w:t>
      </w:r>
      <w:r w:rsidR="003A6CCD" w:rsidRPr="00154DD1">
        <w:rPr>
          <w:bCs/>
          <w:sz w:val="28"/>
          <w:szCs w:val="28"/>
        </w:rPr>
        <w:t xml:space="preserve"> đạt </w:t>
      </w:r>
      <w:r w:rsidR="003A6CCD">
        <w:rPr>
          <w:bCs/>
          <w:sz w:val="28"/>
          <w:szCs w:val="28"/>
        </w:rPr>
        <w:t>32</w:t>
      </w:r>
      <w:r w:rsidR="003A6CCD" w:rsidRPr="00154DD1">
        <w:rPr>
          <w:bCs/>
          <w:sz w:val="28"/>
          <w:szCs w:val="28"/>
        </w:rPr>
        <w:t xml:space="preserve"> viên chức </w:t>
      </w:r>
      <w:r w:rsidR="003A6CCD" w:rsidRPr="002222F8">
        <w:rPr>
          <w:bCs/>
          <w:sz w:val="28"/>
          <w:szCs w:val="28"/>
        </w:rPr>
        <w:t>Hoàn thành xuất sắc nhiệm vụ</w:t>
      </w:r>
      <w:r w:rsidR="003A6CCD" w:rsidRPr="00154DD1">
        <w:rPr>
          <w:bCs/>
          <w:sz w:val="28"/>
          <w:szCs w:val="28"/>
        </w:rPr>
        <w:t xml:space="preserve">, </w:t>
      </w:r>
      <w:r w:rsidR="003A6CCD">
        <w:rPr>
          <w:bCs/>
          <w:sz w:val="28"/>
          <w:szCs w:val="28"/>
        </w:rPr>
        <w:t xml:space="preserve">2 </w:t>
      </w:r>
      <w:r w:rsidR="003A6CCD" w:rsidRPr="00154DD1">
        <w:rPr>
          <w:bCs/>
          <w:sz w:val="28"/>
          <w:szCs w:val="28"/>
        </w:rPr>
        <w:t>viên chức hoàn thành tốt nhiệm vụ</w:t>
      </w:r>
      <w:r w:rsidR="003A6CCD" w:rsidRPr="002222F8">
        <w:rPr>
          <w:bCs/>
          <w:sz w:val="28"/>
          <w:szCs w:val="28"/>
        </w:rPr>
        <w:t>,</w:t>
      </w:r>
      <w:r w:rsidR="003A6CCD">
        <w:rPr>
          <w:bCs/>
          <w:sz w:val="28"/>
          <w:szCs w:val="28"/>
        </w:rPr>
        <w:t xml:space="preserve"> 01 viên chức</w:t>
      </w:r>
      <w:r w:rsidR="003A6CCD" w:rsidRPr="002222F8">
        <w:rPr>
          <w:bCs/>
          <w:sz w:val="28"/>
          <w:szCs w:val="28"/>
        </w:rPr>
        <w:t xml:space="preserve"> </w:t>
      </w:r>
      <w:r w:rsidR="003A6CCD">
        <w:rPr>
          <w:bCs/>
          <w:sz w:val="28"/>
          <w:szCs w:val="28"/>
        </w:rPr>
        <w:t>hợp đồng chuyên môn h</w:t>
      </w:r>
      <w:r w:rsidR="003A6CCD" w:rsidRPr="002222F8">
        <w:rPr>
          <w:bCs/>
          <w:sz w:val="28"/>
          <w:szCs w:val="28"/>
        </w:rPr>
        <w:t>oàn thành xuất sắc nhiệm vụ</w:t>
      </w:r>
      <w:r w:rsidR="003A6CCD">
        <w:rPr>
          <w:bCs/>
          <w:sz w:val="28"/>
          <w:szCs w:val="28"/>
        </w:rPr>
        <w:t>, không có viên chức h</w:t>
      </w:r>
      <w:r w:rsidR="003A6CCD" w:rsidRPr="002222F8">
        <w:rPr>
          <w:bCs/>
          <w:sz w:val="28"/>
          <w:szCs w:val="28"/>
        </w:rPr>
        <w:t>oàn thành nhiệm vụ hoặc hoàn thành nhiệm vụ nhưng còn hạn chế về năng lực</w:t>
      </w:r>
      <w:r w:rsidR="007B34CF">
        <w:rPr>
          <w:bCs/>
          <w:sz w:val="28"/>
          <w:szCs w:val="28"/>
        </w:rPr>
        <w:t>;</w:t>
      </w:r>
    </w:p>
    <w:p w14:paraId="3B2E9116" w14:textId="41ED53A0" w:rsidR="005717C8" w:rsidRPr="00D23155" w:rsidRDefault="00DF1740" w:rsidP="00D23155">
      <w:pPr>
        <w:ind w:left="397" w:hanging="198"/>
        <w:jc w:val="both"/>
        <w:rPr>
          <w:rFonts w:cs="Times New Roman"/>
          <w:szCs w:val="26"/>
        </w:rPr>
      </w:pPr>
      <w:r w:rsidRPr="00D23155">
        <w:rPr>
          <w:rFonts w:cs="Times New Roman"/>
          <w:szCs w:val="26"/>
        </w:rPr>
        <w:t>–</w:t>
      </w:r>
      <w:r w:rsidR="00F331F3">
        <w:rPr>
          <w:rFonts w:cs="Times New Roman"/>
          <w:szCs w:val="26"/>
        </w:rPr>
        <w:t xml:space="preserve"> C</w:t>
      </w:r>
      <w:r w:rsidR="00D15199" w:rsidRPr="00D23155">
        <w:rPr>
          <w:rFonts w:cs="Times New Roman"/>
          <w:szCs w:val="26"/>
        </w:rPr>
        <w:t>ác giảng viên còn lại được xem xét xếp loại A4</w:t>
      </w:r>
      <w:r w:rsidR="007B34CF">
        <w:rPr>
          <w:rFonts w:cs="Times New Roman"/>
          <w:szCs w:val="26"/>
        </w:rPr>
        <w:t>, hoàn thành tốt nhiệm vụ</w:t>
      </w:r>
      <w:r w:rsidR="00D15199" w:rsidRPr="00D23155">
        <w:rPr>
          <w:rFonts w:cs="Times New Roman"/>
          <w:szCs w:val="26"/>
        </w:rPr>
        <w:t xml:space="preserve"> theo tiêu chí thi đua và kết quả thực hiện nhiệm vụ.</w:t>
      </w:r>
    </w:p>
    <w:p w14:paraId="0480C4F9" w14:textId="24F9298B" w:rsidR="005717C8" w:rsidRDefault="00D15199" w:rsidP="00D23155">
      <w:pPr>
        <w:ind w:left="397" w:hanging="198"/>
        <w:jc w:val="both"/>
        <w:rPr>
          <w:rFonts w:cs="Times New Roman"/>
          <w:szCs w:val="26"/>
        </w:rPr>
      </w:pPr>
      <w:r w:rsidRPr="00D23155">
        <w:rPr>
          <w:rFonts w:cs="Times New Roman"/>
          <w:szCs w:val="26"/>
        </w:rPr>
        <w:t xml:space="preserve">– Khoa kính trình Hội đồng Thi đua xem xét, cho ý kiến đối với đề xuất trên, bảo đảm phù hợp với đặc thù nhiệm vụ của khoa trong tháng </w:t>
      </w:r>
      <w:r w:rsidR="00A138E4">
        <w:rPr>
          <w:rFonts w:cs="Times New Roman"/>
          <w:szCs w:val="26"/>
        </w:rPr>
        <w:t>6</w:t>
      </w:r>
      <w:r w:rsidRPr="00D23155">
        <w:rPr>
          <w:rFonts w:cs="Times New Roman"/>
          <w:szCs w:val="26"/>
        </w:rPr>
        <w:t>/2026</w:t>
      </w:r>
      <w:r w:rsidR="00D7098E">
        <w:rPr>
          <w:rFonts w:cs="Times New Roman"/>
          <w:szCs w:val="26"/>
        </w:rPr>
        <w:t xml:space="preserve"> và quý 2/2026;</w:t>
      </w:r>
    </w:p>
    <w:p w14:paraId="3FA9D157" w14:textId="6849CD63" w:rsidR="005717C8" w:rsidRPr="00D23155" w:rsidRDefault="00D15199" w:rsidP="00D23155">
      <w:pPr>
        <w:rPr>
          <w:rFonts w:cs="Times New Roman"/>
          <w:szCs w:val="26"/>
        </w:rPr>
      </w:pPr>
      <w:r w:rsidRPr="00D23155">
        <w:rPr>
          <w:rFonts w:cs="Times New Roman"/>
          <w:b/>
          <w:szCs w:val="26"/>
        </w:rPr>
        <w:t xml:space="preserve">c) Thứ tự thống kê công việc đã tham gia trong </w:t>
      </w:r>
      <w:r w:rsidR="0005372A">
        <w:rPr>
          <w:rFonts w:cs="Times New Roman"/>
          <w:b/>
          <w:szCs w:val="26"/>
        </w:rPr>
        <w:t>Quý 2/2026</w:t>
      </w:r>
    </w:p>
    <w:tbl>
      <w:tblPr>
        <w:tblStyle w:val="TableGrid"/>
        <w:tblW w:w="0" w:type="auto"/>
        <w:jc w:val="center"/>
        <w:tblLook w:val="04A0" w:firstRow="1" w:lastRow="0" w:firstColumn="1" w:lastColumn="0" w:noHBand="0" w:noVBand="1"/>
      </w:tblPr>
      <w:tblGrid>
        <w:gridCol w:w="708"/>
        <w:gridCol w:w="2438"/>
        <w:gridCol w:w="5839"/>
      </w:tblGrid>
      <w:tr w:rsidR="005717C8" w:rsidRPr="00D23155" w14:paraId="1A649237" w14:textId="77777777" w:rsidTr="006C597D">
        <w:trPr>
          <w:cantSplit/>
          <w:jc w:val="center"/>
        </w:trPr>
        <w:tc>
          <w:tcPr>
            <w:tcW w:w="708" w:type="dxa"/>
            <w:shd w:val="clear" w:color="auto" w:fill="D9EAF7"/>
          </w:tcPr>
          <w:p w14:paraId="70D0CC3F" w14:textId="77777777" w:rsidR="005717C8" w:rsidRPr="00D23155" w:rsidRDefault="00D15199" w:rsidP="00D23155">
            <w:pPr>
              <w:spacing w:line="276" w:lineRule="auto"/>
              <w:jc w:val="center"/>
              <w:rPr>
                <w:rFonts w:cs="Times New Roman"/>
                <w:szCs w:val="26"/>
              </w:rPr>
            </w:pPr>
            <w:r w:rsidRPr="00D23155">
              <w:rPr>
                <w:rFonts w:cs="Times New Roman"/>
                <w:b/>
                <w:szCs w:val="26"/>
              </w:rPr>
              <w:t>STT</w:t>
            </w:r>
          </w:p>
        </w:tc>
        <w:tc>
          <w:tcPr>
            <w:tcW w:w="2438" w:type="dxa"/>
            <w:shd w:val="clear" w:color="auto" w:fill="D9EAF7"/>
          </w:tcPr>
          <w:p w14:paraId="15387E55" w14:textId="77777777" w:rsidR="005717C8" w:rsidRPr="00D23155" w:rsidRDefault="00D15199" w:rsidP="00D23155">
            <w:pPr>
              <w:spacing w:line="276" w:lineRule="auto"/>
              <w:jc w:val="center"/>
              <w:rPr>
                <w:rFonts w:cs="Times New Roman"/>
                <w:szCs w:val="26"/>
              </w:rPr>
            </w:pPr>
            <w:r w:rsidRPr="00D23155">
              <w:rPr>
                <w:rFonts w:cs="Times New Roman"/>
                <w:b/>
                <w:szCs w:val="26"/>
              </w:rPr>
              <w:t>Giảng viên/nhóm giảng viên</w:t>
            </w:r>
          </w:p>
        </w:tc>
        <w:tc>
          <w:tcPr>
            <w:tcW w:w="5839" w:type="dxa"/>
            <w:shd w:val="clear" w:color="auto" w:fill="D9EAF7"/>
          </w:tcPr>
          <w:p w14:paraId="335336A8" w14:textId="77777777" w:rsidR="005717C8" w:rsidRPr="00D23155" w:rsidRDefault="00D15199" w:rsidP="00D23155">
            <w:pPr>
              <w:spacing w:line="276" w:lineRule="auto"/>
              <w:jc w:val="center"/>
              <w:rPr>
                <w:rFonts w:cs="Times New Roman"/>
                <w:szCs w:val="26"/>
              </w:rPr>
            </w:pPr>
            <w:r w:rsidRPr="00D23155">
              <w:rPr>
                <w:rFonts w:cs="Times New Roman"/>
                <w:b/>
                <w:szCs w:val="26"/>
              </w:rPr>
              <w:t>Nội dung công việc ghi nhận</w:t>
            </w:r>
          </w:p>
        </w:tc>
      </w:tr>
      <w:tr w:rsidR="005717C8" w:rsidRPr="00D23155" w14:paraId="2BC326F4" w14:textId="77777777" w:rsidTr="006C597D">
        <w:trPr>
          <w:cantSplit/>
          <w:jc w:val="center"/>
        </w:trPr>
        <w:tc>
          <w:tcPr>
            <w:tcW w:w="708" w:type="dxa"/>
          </w:tcPr>
          <w:p w14:paraId="1F4A10E3" w14:textId="20A07584" w:rsidR="005717C8" w:rsidRPr="00D23155" w:rsidRDefault="00D15199" w:rsidP="00D23155">
            <w:pPr>
              <w:spacing w:after="40" w:line="276" w:lineRule="auto"/>
              <w:jc w:val="center"/>
              <w:rPr>
                <w:rFonts w:cs="Times New Roman"/>
                <w:szCs w:val="26"/>
              </w:rPr>
            </w:pPr>
            <w:r w:rsidRPr="00D23155">
              <w:rPr>
                <w:rFonts w:cs="Times New Roman"/>
                <w:szCs w:val="26"/>
              </w:rPr>
              <w:t>1</w:t>
            </w:r>
            <w:r w:rsidR="009E1633">
              <w:rPr>
                <w:rFonts w:cs="Times New Roman"/>
                <w:szCs w:val="26"/>
              </w:rPr>
              <w:t>.</w:t>
            </w:r>
          </w:p>
        </w:tc>
        <w:tc>
          <w:tcPr>
            <w:tcW w:w="2438" w:type="dxa"/>
          </w:tcPr>
          <w:p w14:paraId="7776A42F" w14:textId="0E151D11" w:rsidR="005717C8" w:rsidRPr="00D23155" w:rsidRDefault="00891ADF" w:rsidP="00D23155">
            <w:pPr>
              <w:spacing w:after="40" w:line="276" w:lineRule="auto"/>
              <w:rPr>
                <w:rFonts w:cs="Times New Roman"/>
                <w:szCs w:val="26"/>
              </w:rPr>
            </w:pPr>
            <w:r>
              <w:rPr>
                <w:rFonts w:cs="Times New Roman"/>
                <w:szCs w:val="26"/>
              </w:rPr>
              <w:t>Nhóm 5 Thầy môn GDTC-GDQP</w:t>
            </w:r>
            <w:r w:rsidR="004A0E92">
              <w:rPr>
                <w:rFonts w:cs="Times New Roman"/>
                <w:szCs w:val="26"/>
              </w:rPr>
              <w:t>&amp;</w:t>
            </w:r>
            <w:r>
              <w:rPr>
                <w:rFonts w:cs="Times New Roman"/>
                <w:szCs w:val="26"/>
              </w:rPr>
              <w:t>AN</w:t>
            </w:r>
          </w:p>
        </w:tc>
        <w:tc>
          <w:tcPr>
            <w:tcW w:w="5839" w:type="dxa"/>
          </w:tcPr>
          <w:p w14:paraId="1D85A978" w14:textId="4476CE8C" w:rsidR="005717C8" w:rsidRPr="00D23155" w:rsidRDefault="00891ADF" w:rsidP="002D2D4F">
            <w:pPr>
              <w:spacing w:after="40" w:line="276" w:lineRule="auto"/>
              <w:jc w:val="both"/>
              <w:rPr>
                <w:rFonts w:cs="Times New Roman"/>
                <w:szCs w:val="26"/>
              </w:rPr>
            </w:pPr>
            <w:r>
              <w:rPr>
                <w:rFonts w:cs="Times New Roman"/>
                <w:szCs w:val="26"/>
              </w:rPr>
              <w:t>Tham gia h</w:t>
            </w:r>
            <w:r w:rsidR="00D15199" w:rsidRPr="00D23155">
              <w:rPr>
                <w:rFonts w:cs="Times New Roman"/>
                <w:szCs w:val="26"/>
              </w:rPr>
              <w:t>oạt động</w:t>
            </w:r>
            <w:r w:rsidR="004452C1">
              <w:rPr>
                <w:rFonts w:cs="Times New Roman"/>
                <w:szCs w:val="26"/>
              </w:rPr>
              <w:t xml:space="preserve"> tuyển sinh</w:t>
            </w:r>
            <w:r>
              <w:rPr>
                <w:rFonts w:cs="Times New Roman"/>
                <w:szCs w:val="26"/>
              </w:rPr>
              <w:t xml:space="preserve"> tỉnh, </w:t>
            </w:r>
            <w:r w:rsidR="00D15199" w:rsidRPr="00D23155">
              <w:rPr>
                <w:rFonts w:cs="Times New Roman"/>
                <w:szCs w:val="26"/>
              </w:rPr>
              <w:t xml:space="preserve">hoạt động </w:t>
            </w:r>
            <w:r w:rsidR="004452C1">
              <w:rPr>
                <w:rFonts w:cs="Times New Roman"/>
                <w:szCs w:val="26"/>
              </w:rPr>
              <w:t xml:space="preserve">hội thao </w:t>
            </w:r>
            <w:r>
              <w:rPr>
                <w:rFonts w:cs="Times New Roman"/>
                <w:szCs w:val="26"/>
              </w:rPr>
              <w:t>khối thi đua, hoạt động hội thao trường, hoạt động tập thể dục buổi sáng, giữ kho súng (Thầy Phi Hùng)</w:t>
            </w:r>
          </w:p>
        </w:tc>
      </w:tr>
      <w:tr w:rsidR="00891ADF" w:rsidRPr="00D23155" w14:paraId="31F0F5CB" w14:textId="77777777" w:rsidTr="006C597D">
        <w:trPr>
          <w:cantSplit/>
          <w:jc w:val="center"/>
        </w:trPr>
        <w:tc>
          <w:tcPr>
            <w:tcW w:w="708" w:type="dxa"/>
          </w:tcPr>
          <w:p w14:paraId="4F7F3382" w14:textId="77777777" w:rsidR="00891ADF" w:rsidRPr="00D23155" w:rsidRDefault="00891ADF" w:rsidP="00D23155">
            <w:pPr>
              <w:spacing w:after="40"/>
              <w:jc w:val="center"/>
              <w:rPr>
                <w:rFonts w:cs="Times New Roman"/>
                <w:szCs w:val="26"/>
              </w:rPr>
            </w:pPr>
          </w:p>
        </w:tc>
        <w:tc>
          <w:tcPr>
            <w:tcW w:w="2438" w:type="dxa"/>
          </w:tcPr>
          <w:p w14:paraId="5CED4673" w14:textId="7953B30E" w:rsidR="00C97244" w:rsidRDefault="00C97244" w:rsidP="00D23155">
            <w:pPr>
              <w:spacing w:after="40"/>
              <w:rPr>
                <w:rFonts w:cs="Times New Roman"/>
                <w:szCs w:val="26"/>
              </w:rPr>
            </w:pPr>
            <w:r>
              <w:rPr>
                <w:rFonts w:cs="Times New Roman"/>
                <w:szCs w:val="26"/>
              </w:rPr>
              <w:t>Thầy Nguyễn Phi Hùng</w:t>
            </w:r>
          </w:p>
          <w:p w14:paraId="53636FD0" w14:textId="53EA41DB" w:rsidR="00891ADF" w:rsidRDefault="00891ADF" w:rsidP="00D23155">
            <w:pPr>
              <w:spacing w:after="40"/>
              <w:rPr>
                <w:rFonts w:cs="Times New Roman"/>
                <w:szCs w:val="26"/>
              </w:rPr>
            </w:pPr>
            <w:r>
              <w:rPr>
                <w:rFonts w:cs="Times New Roman"/>
                <w:szCs w:val="26"/>
              </w:rPr>
              <w:t>Thầy Nguyễn Mạnh Phương</w:t>
            </w:r>
          </w:p>
          <w:p w14:paraId="7BC63797" w14:textId="77777777" w:rsidR="00C97244" w:rsidRDefault="00C97244" w:rsidP="00D23155">
            <w:pPr>
              <w:spacing w:after="40"/>
              <w:rPr>
                <w:rFonts w:cs="Times New Roman"/>
                <w:szCs w:val="26"/>
              </w:rPr>
            </w:pPr>
          </w:p>
          <w:p w14:paraId="48C1E675" w14:textId="1F402B34" w:rsidR="00891ADF" w:rsidRDefault="00891ADF" w:rsidP="00D23155">
            <w:pPr>
              <w:spacing w:after="40"/>
              <w:rPr>
                <w:rFonts w:cs="Times New Roman"/>
                <w:szCs w:val="26"/>
              </w:rPr>
            </w:pPr>
            <w:r>
              <w:rPr>
                <w:rFonts w:cs="Times New Roman"/>
                <w:szCs w:val="26"/>
              </w:rPr>
              <w:t>Thầy Lê Thái Hùng</w:t>
            </w:r>
          </w:p>
          <w:p w14:paraId="34684587" w14:textId="544BF0BA" w:rsidR="00C97244" w:rsidRDefault="004F2D88" w:rsidP="00D23155">
            <w:pPr>
              <w:spacing w:after="40"/>
              <w:rPr>
                <w:rFonts w:cs="Times New Roman"/>
                <w:szCs w:val="26"/>
              </w:rPr>
            </w:pPr>
            <w:r>
              <w:rPr>
                <w:rFonts w:cs="Times New Roman"/>
                <w:szCs w:val="26"/>
              </w:rPr>
              <w:t>Thầy Nguyễn Phú Tân</w:t>
            </w:r>
          </w:p>
          <w:p w14:paraId="5DE7EAC0" w14:textId="1FA26779" w:rsidR="00891ADF" w:rsidRDefault="00891ADF" w:rsidP="00D23155">
            <w:pPr>
              <w:spacing w:after="40"/>
              <w:rPr>
                <w:rFonts w:cs="Times New Roman"/>
                <w:szCs w:val="26"/>
              </w:rPr>
            </w:pPr>
            <w:r>
              <w:rPr>
                <w:rFonts w:cs="Times New Roman"/>
                <w:szCs w:val="26"/>
              </w:rPr>
              <w:t>Thầy Ngô Thanh Điền</w:t>
            </w:r>
          </w:p>
        </w:tc>
        <w:tc>
          <w:tcPr>
            <w:tcW w:w="5839" w:type="dxa"/>
          </w:tcPr>
          <w:p w14:paraId="4988F1CD" w14:textId="61E8FB2C" w:rsidR="00C97244" w:rsidRDefault="00C97244" w:rsidP="002D2D4F">
            <w:pPr>
              <w:spacing w:after="40"/>
              <w:jc w:val="both"/>
              <w:rPr>
                <w:rFonts w:cs="Times New Roman"/>
                <w:szCs w:val="26"/>
              </w:rPr>
            </w:pPr>
            <w:r>
              <w:rPr>
                <w:rFonts w:cs="Times New Roman"/>
                <w:szCs w:val="26"/>
              </w:rPr>
              <w:t>Giữ kho súng, thực hiện báo cáo QPAN</w:t>
            </w:r>
          </w:p>
          <w:p w14:paraId="7BE51D4F" w14:textId="77777777" w:rsidR="00C97244" w:rsidRDefault="00C97244" w:rsidP="002D2D4F">
            <w:pPr>
              <w:spacing w:after="40"/>
              <w:jc w:val="both"/>
              <w:rPr>
                <w:rFonts w:cs="Times New Roman"/>
                <w:szCs w:val="26"/>
              </w:rPr>
            </w:pPr>
          </w:p>
          <w:p w14:paraId="7DCE01A6" w14:textId="41F8ABD7" w:rsidR="00891ADF" w:rsidRDefault="00891ADF" w:rsidP="002D2D4F">
            <w:pPr>
              <w:spacing w:after="40"/>
              <w:jc w:val="both"/>
              <w:rPr>
                <w:rFonts w:cs="Times New Roman"/>
                <w:szCs w:val="26"/>
              </w:rPr>
            </w:pPr>
            <w:r>
              <w:rPr>
                <w:rFonts w:cs="Times New Roman"/>
                <w:szCs w:val="26"/>
              </w:rPr>
              <w:t>Tham gia hỗ trợ tập văn nghệ chi bộ</w:t>
            </w:r>
          </w:p>
          <w:p w14:paraId="031B9354" w14:textId="77777777" w:rsidR="00891ADF" w:rsidRDefault="00891ADF" w:rsidP="002D2D4F">
            <w:pPr>
              <w:spacing w:after="40"/>
              <w:jc w:val="both"/>
              <w:rPr>
                <w:rFonts w:cs="Times New Roman"/>
                <w:szCs w:val="26"/>
              </w:rPr>
            </w:pPr>
          </w:p>
          <w:p w14:paraId="4B76C769" w14:textId="77777777" w:rsidR="00C97244" w:rsidRDefault="00C97244" w:rsidP="002D2D4F">
            <w:pPr>
              <w:spacing w:after="40"/>
              <w:jc w:val="both"/>
              <w:rPr>
                <w:rFonts w:cs="Times New Roman"/>
                <w:szCs w:val="26"/>
              </w:rPr>
            </w:pPr>
          </w:p>
          <w:p w14:paraId="3ED8093E" w14:textId="7E4F838E" w:rsidR="00891ADF" w:rsidRDefault="00891ADF" w:rsidP="002D2D4F">
            <w:pPr>
              <w:spacing w:after="40"/>
              <w:jc w:val="both"/>
              <w:rPr>
                <w:rFonts w:cs="Times New Roman"/>
                <w:szCs w:val="26"/>
              </w:rPr>
            </w:pPr>
            <w:r>
              <w:rPr>
                <w:rFonts w:cs="Times New Roman"/>
                <w:szCs w:val="26"/>
              </w:rPr>
              <w:t>Tham gia viết sáng kiến năm học 2025- 2026</w:t>
            </w:r>
          </w:p>
          <w:p w14:paraId="597AA2E5" w14:textId="2A368F87" w:rsidR="00891ADF" w:rsidRDefault="004F2D88" w:rsidP="002D2D4F">
            <w:pPr>
              <w:spacing w:after="40"/>
              <w:jc w:val="both"/>
              <w:rPr>
                <w:rFonts w:cs="Times New Roman"/>
                <w:szCs w:val="26"/>
              </w:rPr>
            </w:pPr>
            <w:r>
              <w:rPr>
                <w:rFonts w:cs="Times New Roman"/>
                <w:szCs w:val="26"/>
              </w:rPr>
              <w:t>Trong quý 2, Thầy có tạm ngưng lớp</w:t>
            </w:r>
          </w:p>
          <w:p w14:paraId="7870FA6D" w14:textId="77777777" w:rsidR="004F2D88" w:rsidRDefault="004F2D88" w:rsidP="002D2D4F">
            <w:pPr>
              <w:spacing w:after="40"/>
              <w:jc w:val="both"/>
              <w:rPr>
                <w:rFonts w:cs="Times New Roman"/>
                <w:szCs w:val="26"/>
              </w:rPr>
            </w:pPr>
          </w:p>
          <w:p w14:paraId="2525B080" w14:textId="0A2CEC46" w:rsidR="00891ADF" w:rsidRDefault="00891ADF" w:rsidP="002D2D4F">
            <w:pPr>
              <w:spacing w:after="40"/>
              <w:jc w:val="both"/>
              <w:rPr>
                <w:rFonts w:cs="Times New Roman"/>
                <w:szCs w:val="26"/>
              </w:rPr>
            </w:pPr>
            <w:r>
              <w:rPr>
                <w:rFonts w:cs="Times New Roman"/>
                <w:szCs w:val="26"/>
              </w:rPr>
              <w:t>Vắng 2 buổi họp khoa</w:t>
            </w:r>
          </w:p>
        </w:tc>
      </w:tr>
      <w:tr w:rsidR="005717C8" w:rsidRPr="00D23155" w14:paraId="1941D041" w14:textId="77777777" w:rsidTr="006C597D">
        <w:trPr>
          <w:cantSplit/>
          <w:jc w:val="center"/>
        </w:trPr>
        <w:tc>
          <w:tcPr>
            <w:tcW w:w="708" w:type="dxa"/>
          </w:tcPr>
          <w:p w14:paraId="78BA279E" w14:textId="661DCF24" w:rsidR="005717C8" w:rsidRPr="00D23155" w:rsidRDefault="00D15199" w:rsidP="00D23155">
            <w:pPr>
              <w:spacing w:after="40" w:line="276" w:lineRule="auto"/>
              <w:jc w:val="center"/>
              <w:rPr>
                <w:rFonts w:cs="Times New Roman"/>
                <w:szCs w:val="26"/>
              </w:rPr>
            </w:pPr>
            <w:r w:rsidRPr="00D23155">
              <w:rPr>
                <w:rFonts w:cs="Times New Roman"/>
                <w:szCs w:val="26"/>
              </w:rPr>
              <w:t>2</w:t>
            </w:r>
            <w:r w:rsidR="009E1633">
              <w:rPr>
                <w:rFonts w:cs="Times New Roman"/>
                <w:szCs w:val="26"/>
              </w:rPr>
              <w:t>.</w:t>
            </w:r>
          </w:p>
        </w:tc>
        <w:tc>
          <w:tcPr>
            <w:tcW w:w="2438" w:type="dxa"/>
          </w:tcPr>
          <w:p w14:paraId="188ED575" w14:textId="030D6565" w:rsidR="005717C8" w:rsidRPr="00D23155" w:rsidRDefault="00C97244" w:rsidP="00D23155">
            <w:pPr>
              <w:spacing w:after="40" w:line="276" w:lineRule="auto"/>
              <w:rPr>
                <w:rFonts w:cs="Times New Roman"/>
                <w:szCs w:val="26"/>
              </w:rPr>
            </w:pPr>
            <w:r>
              <w:rPr>
                <w:rFonts w:cs="Times New Roman"/>
                <w:szCs w:val="26"/>
              </w:rPr>
              <w:t>Nhóm Thầy, Cô bộ mônVăn hóa</w:t>
            </w:r>
            <w:r w:rsidR="00E04B78">
              <w:rPr>
                <w:rFonts w:cs="Times New Roman"/>
                <w:szCs w:val="26"/>
              </w:rPr>
              <w:t xml:space="preserve"> (tính hoạt động chung cùng nhau)</w:t>
            </w:r>
          </w:p>
        </w:tc>
        <w:tc>
          <w:tcPr>
            <w:tcW w:w="5839" w:type="dxa"/>
          </w:tcPr>
          <w:p w14:paraId="3A9FA320" w14:textId="262B5D0E" w:rsidR="005717C8" w:rsidRPr="00D23155" w:rsidRDefault="00D15199" w:rsidP="002D2D4F">
            <w:pPr>
              <w:spacing w:after="40" w:line="276" w:lineRule="auto"/>
              <w:jc w:val="both"/>
              <w:rPr>
                <w:rFonts w:cs="Times New Roman"/>
                <w:szCs w:val="26"/>
              </w:rPr>
            </w:pPr>
            <w:r w:rsidRPr="00D23155">
              <w:rPr>
                <w:rFonts w:cs="Times New Roman"/>
                <w:szCs w:val="26"/>
              </w:rPr>
              <w:t>Tham gia hoạt động cấp trường và tuyển sinh tỉnh</w:t>
            </w:r>
            <w:r w:rsidR="00C97244">
              <w:rPr>
                <w:rFonts w:cs="Times New Roman"/>
                <w:szCs w:val="26"/>
              </w:rPr>
              <w:t xml:space="preserve">, dạy học lại, </w:t>
            </w:r>
            <w:r w:rsidR="000106A8">
              <w:rPr>
                <w:rFonts w:cs="Times New Roman"/>
                <w:szCs w:val="26"/>
              </w:rPr>
              <w:t>tham gia hội thao trường;</w:t>
            </w:r>
            <w:r w:rsidR="006C4520">
              <w:rPr>
                <w:rFonts w:cs="Times New Roman"/>
                <w:szCs w:val="26"/>
              </w:rPr>
              <w:t xml:space="preserve"> tham gia hoạt động văn nghệ chi bộ tổ chức</w:t>
            </w:r>
            <w:r w:rsidR="00CA65E1">
              <w:rPr>
                <w:rFonts w:cs="Times New Roman"/>
                <w:szCs w:val="26"/>
              </w:rPr>
              <w:t>, vận động sinh viên chia sẻ tuyển sinh..</w:t>
            </w:r>
          </w:p>
        </w:tc>
      </w:tr>
      <w:tr w:rsidR="001E5B3C" w:rsidRPr="00D23155" w14:paraId="1A2F1945" w14:textId="77777777" w:rsidTr="006C597D">
        <w:trPr>
          <w:cantSplit/>
          <w:jc w:val="center"/>
        </w:trPr>
        <w:tc>
          <w:tcPr>
            <w:tcW w:w="708" w:type="dxa"/>
          </w:tcPr>
          <w:p w14:paraId="127378CD" w14:textId="77777777" w:rsidR="001E5B3C" w:rsidRPr="00D23155" w:rsidRDefault="001E5B3C" w:rsidP="00D23155">
            <w:pPr>
              <w:spacing w:after="40"/>
              <w:jc w:val="center"/>
              <w:rPr>
                <w:rFonts w:cs="Times New Roman"/>
                <w:szCs w:val="26"/>
              </w:rPr>
            </w:pPr>
          </w:p>
        </w:tc>
        <w:tc>
          <w:tcPr>
            <w:tcW w:w="2438" w:type="dxa"/>
          </w:tcPr>
          <w:p w14:paraId="72EE0F2F" w14:textId="62C7C7BC" w:rsidR="001E5B3C" w:rsidRDefault="001E5B3C" w:rsidP="00D23155">
            <w:pPr>
              <w:spacing w:after="40"/>
              <w:rPr>
                <w:rFonts w:cs="Times New Roman"/>
                <w:szCs w:val="26"/>
              </w:rPr>
            </w:pPr>
            <w:r>
              <w:rPr>
                <w:rFonts w:cs="Times New Roman"/>
                <w:szCs w:val="26"/>
              </w:rPr>
              <w:t>Cô Nguyễn Thị Thủy</w:t>
            </w:r>
          </w:p>
        </w:tc>
        <w:tc>
          <w:tcPr>
            <w:tcW w:w="5839" w:type="dxa"/>
          </w:tcPr>
          <w:p w14:paraId="31C97F8D" w14:textId="08CAE88D" w:rsidR="001E5B3C" w:rsidRPr="00D23155" w:rsidRDefault="001E5B3C" w:rsidP="002D2D4F">
            <w:pPr>
              <w:spacing w:after="40"/>
              <w:jc w:val="both"/>
              <w:rPr>
                <w:rFonts w:cs="Times New Roman"/>
                <w:szCs w:val="26"/>
              </w:rPr>
            </w:pPr>
            <w:r>
              <w:rPr>
                <w:rFonts w:cs="Times New Roman"/>
                <w:szCs w:val="26"/>
              </w:rPr>
              <w:t>Tham gia thao giảng đạt giải, viết sáng kiến năm học 2025- 2026</w:t>
            </w:r>
          </w:p>
        </w:tc>
      </w:tr>
      <w:tr w:rsidR="0097030E" w:rsidRPr="00D23155" w14:paraId="4789703B" w14:textId="77777777" w:rsidTr="006C597D">
        <w:trPr>
          <w:cantSplit/>
          <w:jc w:val="center"/>
        </w:trPr>
        <w:tc>
          <w:tcPr>
            <w:tcW w:w="708" w:type="dxa"/>
          </w:tcPr>
          <w:p w14:paraId="5CAE18F2" w14:textId="77777777" w:rsidR="0097030E" w:rsidRPr="00D23155" w:rsidRDefault="0097030E" w:rsidP="00D23155">
            <w:pPr>
              <w:spacing w:after="40"/>
              <w:jc w:val="center"/>
              <w:rPr>
                <w:rFonts w:cs="Times New Roman"/>
                <w:szCs w:val="26"/>
              </w:rPr>
            </w:pPr>
          </w:p>
        </w:tc>
        <w:tc>
          <w:tcPr>
            <w:tcW w:w="2438" w:type="dxa"/>
          </w:tcPr>
          <w:p w14:paraId="1DFFD27F" w14:textId="1D1E299C" w:rsidR="0097030E" w:rsidRDefault="001E5B3C" w:rsidP="00D23155">
            <w:pPr>
              <w:spacing w:after="40"/>
              <w:rPr>
                <w:rFonts w:cs="Times New Roman"/>
                <w:szCs w:val="26"/>
              </w:rPr>
            </w:pPr>
            <w:r>
              <w:rPr>
                <w:rFonts w:cs="Times New Roman"/>
                <w:szCs w:val="26"/>
              </w:rPr>
              <w:t>Thầy Nguyễn Văn Đông</w:t>
            </w:r>
          </w:p>
        </w:tc>
        <w:tc>
          <w:tcPr>
            <w:tcW w:w="5839" w:type="dxa"/>
          </w:tcPr>
          <w:p w14:paraId="7A3B145F" w14:textId="252AB509" w:rsidR="0097030E" w:rsidRPr="00D23155" w:rsidRDefault="0097030E" w:rsidP="002D2D4F">
            <w:pPr>
              <w:spacing w:after="40"/>
              <w:jc w:val="both"/>
              <w:rPr>
                <w:rFonts w:cs="Times New Roman"/>
                <w:szCs w:val="26"/>
              </w:rPr>
            </w:pPr>
            <w:r>
              <w:rPr>
                <w:rFonts w:cs="Times New Roman"/>
                <w:szCs w:val="26"/>
              </w:rPr>
              <w:t xml:space="preserve">Tham gia </w:t>
            </w:r>
            <w:r w:rsidR="001E5B3C">
              <w:rPr>
                <w:rFonts w:cs="Times New Roman"/>
                <w:szCs w:val="26"/>
              </w:rPr>
              <w:t>giám khảo hội giảng khoa; dạy học lại; hội thao trường; tham gia văn nghệ chi bộ đạt giải.</w:t>
            </w:r>
          </w:p>
        </w:tc>
      </w:tr>
      <w:tr w:rsidR="00CA65E1" w:rsidRPr="00D23155" w14:paraId="0D99EE70" w14:textId="77777777" w:rsidTr="006C597D">
        <w:trPr>
          <w:cantSplit/>
          <w:jc w:val="center"/>
        </w:trPr>
        <w:tc>
          <w:tcPr>
            <w:tcW w:w="708" w:type="dxa"/>
          </w:tcPr>
          <w:p w14:paraId="2B5D69D9" w14:textId="77777777" w:rsidR="00CA65E1" w:rsidRPr="00D23155" w:rsidRDefault="00CA65E1" w:rsidP="00D23155">
            <w:pPr>
              <w:spacing w:after="40"/>
              <w:jc w:val="center"/>
              <w:rPr>
                <w:rFonts w:cs="Times New Roman"/>
                <w:szCs w:val="26"/>
              </w:rPr>
            </w:pPr>
          </w:p>
        </w:tc>
        <w:tc>
          <w:tcPr>
            <w:tcW w:w="2438" w:type="dxa"/>
          </w:tcPr>
          <w:p w14:paraId="375A3C91" w14:textId="77777777" w:rsidR="00CA65E1" w:rsidRDefault="00CA65E1" w:rsidP="00D23155">
            <w:pPr>
              <w:spacing w:after="40"/>
              <w:rPr>
                <w:rFonts w:cs="Times New Roman"/>
                <w:szCs w:val="26"/>
              </w:rPr>
            </w:pPr>
            <w:r>
              <w:rPr>
                <w:rFonts w:cs="Times New Roman"/>
                <w:szCs w:val="26"/>
              </w:rPr>
              <w:t>Thầy Nguyễn Thanh Tú</w:t>
            </w:r>
          </w:p>
          <w:p w14:paraId="39B27D27" w14:textId="3C154444" w:rsidR="00CA65E1" w:rsidRDefault="00CA65E1" w:rsidP="00D23155">
            <w:pPr>
              <w:spacing w:after="40"/>
              <w:rPr>
                <w:rFonts w:cs="Times New Roman"/>
                <w:szCs w:val="26"/>
              </w:rPr>
            </w:pPr>
            <w:r>
              <w:rPr>
                <w:rFonts w:cs="Times New Roman"/>
                <w:szCs w:val="26"/>
              </w:rPr>
              <w:t>Thầy Trịnh Khắc Vũ</w:t>
            </w:r>
          </w:p>
        </w:tc>
        <w:tc>
          <w:tcPr>
            <w:tcW w:w="5839" w:type="dxa"/>
          </w:tcPr>
          <w:p w14:paraId="438170FD" w14:textId="77777777" w:rsidR="00CA65E1" w:rsidRDefault="00CA65E1" w:rsidP="002D2D4F">
            <w:pPr>
              <w:spacing w:after="40"/>
              <w:jc w:val="both"/>
              <w:rPr>
                <w:rFonts w:cs="Times New Roman"/>
                <w:szCs w:val="26"/>
              </w:rPr>
            </w:pPr>
            <w:r>
              <w:rPr>
                <w:rFonts w:cs="Times New Roman"/>
                <w:szCs w:val="26"/>
              </w:rPr>
              <w:t>Tham gia thao giảng đạt giải</w:t>
            </w:r>
          </w:p>
          <w:p w14:paraId="2395D8AD" w14:textId="77777777" w:rsidR="00CA65E1" w:rsidRDefault="00CA65E1" w:rsidP="002D2D4F">
            <w:pPr>
              <w:spacing w:after="40"/>
              <w:jc w:val="both"/>
              <w:rPr>
                <w:rFonts w:cs="Times New Roman"/>
                <w:szCs w:val="26"/>
              </w:rPr>
            </w:pPr>
          </w:p>
          <w:p w14:paraId="0F781A69" w14:textId="2A441205" w:rsidR="00CA65E1" w:rsidRDefault="00CA65E1" w:rsidP="002D2D4F">
            <w:pPr>
              <w:spacing w:after="40"/>
              <w:jc w:val="both"/>
              <w:rPr>
                <w:rFonts w:cs="Times New Roman"/>
                <w:szCs w:val="26"/>
              </w:rPr>
            </w:pPr>
            <w:r>
              <w:rPr>
                <w:rFonts w:cs="Times New Roman"/>
                <w:szCs w:val="26"/>
              </w:rPr>
              <w:t>Tham gia thao giảng đạt giải</w:t>
            </w:r>
            <w:r>
              <w:rPr>
                <w:rFonts w:cs="Times New Roman"/>
                <w:szCs w:val="26"/>
              </w:rPr>
              <w:t>, nhắc nhở thi đua</w:t>
            </w:r>
          </w:p>
        </w:tc>
      </w:tr>
      <w:tr w:rsidR="00B2386D" w:rsidRPr="00D23155" w14:paraId="354C1B7A" w14:textId="77777777" w:rsidTr="006C597D">
        <w:trPr>
          <w:cantSplit/>
          <w:jc w:val="center"/>
        </w:trPr>
        <w:tc>
          <w:tcPr>
            <w:tcW w:w="708" w:type="dxa"/>
          </w:tcPr>
          <w:p w14:paraId="5F3757AA" w14:textId="77777777" w:rsidR="00B2386D" w:rsidRPr="00D23155" w:rsidRDefault="00B2386D" w:rsidP="00D23155">
            <w:pPr>
              <w:spacing w:after="40"/>
              <w:jc w:val="center"/>
              <w:rPr>
                <w:rFonts w:cs="Times New Roman"/>
                <w:szCs w:val="26"/>
              </w:rPr>
            </w:pPr>
          </w:p>
        </w:tc>
        <w:tc>
          <w:tcPr>
            <w:tcW w:w="2438" w:type="dxa"/>
          </w:tcPr>
          <w:p w14:paraId="4DED2E1D" w14:textId="29BD79D9" w:rsidR="00B2386D" w:rsidRDefault="00B2386D" w:rsidP="00D23155">
            <w:pPr>
              <w:spacing w:after="40"/>
              <w:rPr>
                <w:rFonts w:cs="Times New Roman"/>
                <w:szCs w:val="26"/>
              </w:rPr>
            </w:pPr>
            <w:r>
              <w:rPr>
                <w:rFonts w:cs="Times New Roman"/>
                <w:szCs w:val="26"/>
              </w:rPr>
              <w:t>Cô Nguyễn Thị Cẩm Thạch</w:t>
            </w:r>
          </w:p>
          <w:p w14:paraId="2341DB18" w14:textId="77777777" w:rsidR="00E5042B" w:rsidRDefault="00E5042B" w:rsidP="00E5042B">
            <w:pPr>
              <w:spacing w:after="40"/>
              <w:rPr>
                <w:rFonts w:cs="Times New Roman"/>
                <w:szCs w:val="26"/>
              </w:rPr>
            </w:pPr>
            <w:r>
              <w:rPr>
                <w:rFonts w:cs="Times New Roman"/>
                <w:szCs w:val="26"/>
              </w:rPr>
              <w:t>Cô Nguyễn Thị Huyền Nga</w:t>
            </w:r>
          </w:p>
          <w:p w14:paraId="64F8437C" w14:textId="77777777" w:rsidR="00E5042B" w:rsidRDefault="00E5042B" w:rsidP="00D23155">
            <w:pPr>
              <w:spacing w:after="40"/>
              <w:rPr>
                <w:rFonts w:cs="Times New Roman"/>
                <w:szCs w:val="26"/>
              </w:rPr>
            </w:pPr>
          </w:p>
          <w:p w14:paraId="133B8A0B" w14:textId="77777777" w:rsidR="00B2386D" w:rsidRDefault="00B2386D" w:rsidP="00D23155">
            <w:pPr>
              <w:spacing w:after="40"/>
              <w:rPr>
                <w:rFonts w:cs="Times New Roman"/>
                <w:szCs w:val="26"/>
              </w:rPr>
            </w:pPr>
            <w:r>
              <w:rPr>
                <w:rFonts w:cs="Times New Roman"/>
                <w:szCs w:val="26"/>
              </w:rPr>
              <w:t>Thầy Nguyễn Văn Hậu</w:t>
            </w:r>
          </w:p>
          <w:p w14:paraId="08B841F2" w14:textId="77777777" w:rsidR="00B2386D" w:rsidRDefault="00B2386D" w:rsidP="00D23155">
            <w:pPr>
              <w:spacing w:after="40"/>
              <w:rPr>
                <w:rFonts w:cs="Times New Roman"/>
                <w:szCs w:val="26"/>
              </w:rPr>
            </w:pPr>
            <w:r>
              <w:rPr>
                <w:rFonts w:cs="Times New Roman"/>
                <w:szCs w:val="26"/>
              </w:rPr>
              <w:t>Cô Trần Thị Ánh Tuyết</w:t>
            </w:r>
          </w:p>
          <w:p w14:paraId="64726BE6" w14:textId="77777777" w:rsidR="00B2386D" w:rsidRDefault="00B2386D" w:rsidP="00D23155">
            <w:pPr>
              <w:spacing w:after="40"/>
              <w:rPr>
                <w:rFonts w:cs="Times New Roman"/>
                <w:szCs w:val="26"/>
              </w:rPr>
            </w:pPr>
            <w:r>
              <w:rPr>
                <w:rFonts w:cs="Times New Roman"/>
                <w:szCs w:val="26"/>
              </w:rPr>
              <w:t>Thầy Nguyễn Minh Phong</w:t>
            </w:r>
          </w:p>
          <w:p w14:paraId="692AF470" w14:textId="0D1A2401" w:rsidR="005E485D" w:rsidRDefault="005E485D" w:rsidP="00D23155">
            <w:pPr>
              <w:spacing w:after="40"/>
              <w:rPr>
                <w:rFonts w:cs="Times New Roman"/>
                <w:szCs w:val="26"/>
              </w:rPr>
            </w:pPr>
            <w:r>
              <w:rPr>
                <w:rFonts w:cs="Times New Roman"/>
                <w:szCs w:val="26"/>
              </w:rPr>
              <w:t>Cô Hà Như Mai</w:t>
            </w:r>
          </w:p>
        </w:tc>
        <w:tc>
          <w:tcPr>
            <w:tcW w:w="5839" w:type="dxa"/>
          </w:tcPr>
          <w:p w14:paraId="0EC5922A" w14:textId="77777777" w:rsidR="00E5042B" w:rsidRDefault="00E5042B" w:rsidP="002D2D4F">
            <w:pPr>
              <w:spacing w:after="40"/>
              <w:jc w:val="both"/>
              <w:rPr>
                <w:rFonts w:cs="Times New Roman"/>
                <w:szCs w:val="26"/>
              </w:rPr>
            </w:pPr>
          </w:p>
          <w:p w14:paraId="29534773" w14:textId="77777777" w:rsidR="00E5042B" w:rsidRDefault="00E5042B" w:rsidP="002D2D4F">
            <w:pPr>
              <w:spacing w:after="40"/>
              <w:jc w:val="both"/>
              <w:rPr>
                <w:rFonts w:cs="Times New Roman"/>
                <w:szCs w:val="26"/>
              </w:rPr>
            </w:pPr>
          </w:p>
          <w:p w14:paraId="50E73720" w14:textId="0C9BE2B0" w:rsidR="00B2386D" w:rsidRDefault="00B2386D" w:rsidP="002D2D4F">
            <w:pPr>
              <w:spacing w:after="40"/>
              <w:jc w:val="both"/>
              <w:rPr>
                <w:rFonts w:cs="Times New Roman"/>
                <w:szCs w:val="26"/>
              </w:rPr>
            </w:pPr>
            <w:r>
              <w:rPr>
                <w:rFonts w:cs="Times New Roman"/>
                <w:szCs w:val="26"/>
              </w:rPr>
              <w:t>Tham gia giám khảo Hội giảng khoa</w:t>
            </w:r>
            <w:r w:rsidR="00E5042B">
              <w:rPr>
                <w:rFonts w:cs="Times New Roman"/>
                <w:szCs w:val="26"/>
              </w:rPr>
              <w:t xml:space="preserve">, dẫn </w:t>
            </w:r>
            <w:r w:rsidR="00E44DE6">
              <w:rPr>
                <w:rFonts w:cs="Times New Roman"/>
                <w:szCs w:val="26"/>
              </w:rPr>
              <w:t>SV</w:t>
            </w:r>
            <w:r w:rsidR="00E5042B">
              <w:rPr>
                <w:rFonts w:cs="Times New Roman"/>
                <w:szCs w:val="26"/>
              </w:rPr>
              <w:t xml:space="preserve"> SHCN tại thư viện</w:t>
            </w:r>
            <w:r w:rsidR="00E44DE6">
              <w:rPr>
                <w:rFonts w:cs="Times New Roman"/>
                <w:szCs w:val="26"/>
              </w:rPr>
              <w:t>, văn nghệ Chi Bộ, hội thao</w:t>
            </w:r>
          </w:p>
          <w:p w14:paraId="50FCC8F9" w14:textId="77777777" w:rsidR="00E5042B" w:rsidRDefault="00E5042B" w:rsidP="002D2D4F">
            <w:pPr>
              <w:spacing w:after="40"/>
              <w:jc w:val="both"/>
              <w:rPr>
                <w:rFonts w:cs="Times New Roman"/>
                <w:szCs w:val="26"/>
              </w:rPr>
            </w:pPr>
          </w:p>
          <w:p w14:paraId="5AFF52AE" w14:textId="77777777" w:rsidR="00E5042B" w:rsidRDefault="00E5042B" w:rsidP="002D2D4F">
            <w:pPr>
              <w:spacing w:after="40"/>
              <w:jc w:val="both"/>
              <w:rPr>
                <w:rFonts w:cs="Times New Roman"/>
                <w:szCs w:val="26"/>
              </w:rPr>
            </w:pPr>
          </w:p>
          <w:p w14:paraId="488CE9C3" w14:textId="77777777" w:rsidR="00E5042B" w:rsidRDefault="00E5042B" w:rsidP="002D2D4F">
            <w:pPr>
              <w:spacing w:after="40"/>
              <w:jc w:val="both"/>
              <w:rPr>
                <w:rFonts w:cs="Times New Roman"/>
                <w:szCs w:val="26"/>
              </w:rPr>
            </w:pPr>
            <w:r>
              <w:rPr>
                <w:rFonts w:cs="Times New Roman"/>
                <w:szCs w:val="26"/>
              </w:rPr>
              <w:t>Tham gia giám khảo hội giảng khoa</w:t>
            </w:r>
          </w:p>
          <w:p w14:paraId="0C8CEDDA" w14:textId="77777777" w:rsidR="005E485D" w:rsidRDefault="005E485D" w:rsidP="002D2D4F">
            <w:pPr>
              <w:spacing w:after="40"/>
              <w:jc w:val="both"/>
              <w:rPr>
                <w:rFonts w:cs="Times New Roman"/>
                <w:szCs w:val="26"/>
              </w:rPr>
            </w:pPr>
          </w:p>
          <w:p w14:paraId="7298EC19" w14:textId="77777777" w:rsidR="005E485D" w:rsidRDefault="005E485D" w:rsidP="002D2D4F">
            <w:pPr>
              <w:spacing w:after="40"/>
              <w:jc w:val="both"/>
              <w:rPr>
                <w:rFonts w:cs="Times New Roman"/>
                <w:szCs w:val="26"/>
              </w:rPr>
            </w:pPr>
          </w:p>
          <w:p w14:paraId="5E398F45" w14:textId="77777777" w:rsidR="005E485D" w:rsidRDefault="005E485D" w:rsidP="002D2D4F">
            <w:pPr>
              <w:spacing w:after="40"/>
              <w:jc w:val="both"/>
              <w:rPr>
                <w:rFonts w:cs="Times New Roman"/>
                <w:szCs w:val="26"/>
              </w:rPr>
            </w:pPr>
          </w:p>
          <w:p w14:paraId="2FF06B2B" w14:textId="6FA669E6" w:rsidR="005E485D" w:rsidRDefault="005E485D" w:rsidP="002D2D4F">
            <w:pPr>
              <w:spacing w:after="40"/>
              <w:jc w:val="both"/>
              <w:rPr>
                <w:rFonts w:cs="Times New Roman"/>
                <w:szCs w:val="26"/>
              </w:rPr>
            </w:pPr>
          </w:p>
        </w:tc>
      </w:tr>
      <w:tr w:rsidR="005717C8" w:rsidRPr="00D23155" w14:paraId="78C40BB3" w14:textId="77777777" w:rsidTr="006C597D">
        <w:trPr>
          <w:cantSplit/>
          <w:jc w:val="center"/>
        </w:trPr>
        <w:tc>
          <w:tcPr>
            <w:tcW w:w="708" w:type="dxa"/>
          </w:tcPr>
          <w:p w14:paraId="0CDF07FC" w14:textId="1B63FE41" w:rsidR="005717C8" w:rsidRPr="00D23155" w:rsidRDefault="00D15199" w:rsidP="00D23155">
            <w:pPr>
              <w:spacing w:after="40" w:line="276" w:lineRule="auto"/>
              <w:jc w:val="center"/>
              <w:rPr>
                <w:rFonts w:cs="Times New Roman"/>
                <w:szCs w:val="26"/>
              </w:rPr>
            </w:pPr>
            <w:r w:rsidRPr="00D23155">
              <w:rPr>
                <w:rFonts w:cs="Times New Roman"/>
                <w:szCs w:val="26"/>
              </w:rPr>
              <w:t>3</w:t>
            </w:r>
            <w:r w:rsidR="009E1633">
              <w:rPr>
                <w:rFonts w:cs="Times New Roman"/>
                <w:szCs w:val="26"/>
              </w:rPr>
              <w:t>.</w:t>
            </w:r>
          </w:p>
        </w:tc>
        <w:tc>
          <w:tcPr>
            <w:tcW w:w="2438" w:type="dxa"/>
          </w:tcPr>
          <w:p w14:paraId="25CA7C62" w14:textId="77777777" w:rsidR="005717C8" w:rsidRDefault="002E731B" w:rsidP="00D23155">
            <w:pPr>
              <w:spacing w:after="40" w:line="276" w:lineRule="auto"/>
              <w:rPr>
                <w:rFonts w:cs="Times New Roman"/>
                <w:szCs w:val="26"/>
              </w:rPr>
            </w:pPr>
            <w:r>
              <w:rPr>
                <w:rFonts w:cs="Times New Roman"/>
                <w:szCs w:val="26"/>
              </w:rPr>
              <w:t>Nhóm Thầy, Cô tổ GDCT-PL</w:t>
            </w:r>
          </w:p>
          <w:p w14:paraId="4628C05D" w14:textId="77777777" w:rsidR="003C1C74" w:rsidRDefault="003C1C74" w:rsidP="00D23155">
            <w:pPr>
              <w:spacing w:after="40" w:line="276" w:lineRule="auto"/>
              <w:rPr>
                <w:rFonts w:cs="Times New Roman"/>
                <w:szCs w:val="26"/>
              </w:rPr>
            </w:pPr>
            <w:r>
              <w:rPr>
                <w:rFonts w:cs="Times New Roman"/>
                <w:szCs w:val="26"/>
              </w:rPr>
              <w:t>Thầy Nguyễn Ngọc Quỳnh</w:t>
            </w:r>
          </w:p>
          <w:p w14:paraId="146AE581" w14:textId="77777777" w:rsidR="003C1C74" w:rsidRDefault="003C1C74" w:rsidP="00D23155">
            <w:pPr>
              <w:spacing w:after="40" w:line="276" w:lineRule="auto"/>
              <w:rPr>
                <w:rFonts w:cs="Times New Roman"/>
                <w:szCs w:val="26"/>
              </w:rPr>
            </w:pPr>
            <w:r>
              <w:rPr>
                <w:rFonts w:cs="Times New Roman"/>
                <w:szCs w:val="26"/>
              </w:rPr>
              <w:t>Cô Phan Thị Thùy Trang</w:t>
            </w:r>
          </w:p>
          <w:p w14:paraId="63421521" w14:textId="3FBE3608" w:rsidR="003C1C74" w:rsidRPr="00D23155" w:rsidRDefault="003C1C74" w:rsidP="00D23155">
            <w:pPr>
              <w:spacing w:after="40" w:line="276" w:lineRule="auto"/>
              <w:rPr>
                <w:rFonts w:cs="Times New Roman"/>
                <w:szCs w:val="26"/>
              </w:rPr>
            </w:pPr>
            <w:r>
              <w:rPr>
                <w:rFonts w:cs="Times New Roman"/>
                <w:szCs w:val="26"/>
              </w:rPr>
              <w:t>Cô Phạm Thị Vinh</w:t>
            </w:r>
          </w:p>
        </w:tc>
        <w:tc>
          <w:tcPr>
            <w:tcW w:w="5839" w:type="dxa"/>
          </w:tcPr>
          <w:p w14:paraId="460C180C" w14:textId="77777777" w:rsidR="003C1C74" w:rsidRDefault="003C1C74" w:rsidP="002D2D4F">
            <w:pPr>
              <w:spacing w:after="40" w:line="276" w:lineRule="auto"/>
              <w:jc w:val="both"/>
              <w:rPr>
                <w:rFonts w:cs="Times New Roman"/>
                <w:szCs w:val="26"/>
              </w:rPr>
            </w:pPr>
          </w:p>
          <w:p w14:paraId="6F982F56" w14:textId="77777777" w:rsidR="003C1C74" w:rsidRDefault="003C1C74" w:rsidP="002D2D4F">
            <w:pPr>
              <w:spacing w:after="40" w:line="276" w:lineRule="auto"/>
              <w:jc w:val="both"/>
              <w:rPr>
                <w:rFonts w:cs="Times New Roman"/>
                <w:szCs w:val="26"/>
              </w:rPr>
            </w:pPr>
          </w:p>
          <w:p w14:paraId="2B28BEFF" w14:textId="5903531C" w:rsidR="00B404C4" w:rsidRDefault="00B404C4" w:rsidP="002D2D4F">
            <w:pPr>
              <w:spacing w:after="40" w:line="276" w:lineRule="auto"/>
              <w:jc w:val="both"/>
              <w:rPr>
                <w:rFonts w:cs="Times New Roman"/>
                <w:szCs w:val="26"/>
              </w:rPr>
            </w:pPr>
            <w:r w:rsidRPr="00D23155">
              <w:rPr>
                <w:rFonts w:cs="Times New Roman"/>
                <w:szCs w:val="26"/>
              </w:rPr>
              <w:t xml:space="preserve">Tham gia </w:t>
            </w:r>
            <w:r>
              <w:rPr>
                <w:rFonts w:cs="Times New Roman"/>
                <w:szCs w:val="26"/>
              </w:rPr>
              <w:t>t</w:t>
            </w:r>
            <w:r w:rsidRPr="00D23155">
              <w:rPr>
                <w:rFonts w:cs="Times New Roman"/>
                <w:szCs w:val="26"/>
              </w:rPr>
              <w:t>uyển sinh tỉnh</w:t>
            </w:r>
            <w:r w:rsidR="00891ADF">
              <w:rPr>
                <w:rFonts w:cs="Times New Roman"/>
                <w:szCs w:val="26"/>
              </w:rPr>
              <w:t xml:space="preserve">, thành phố, </w:t>
            </w:r>
            <w:r>
              <w:rPr>
                <w:rFonts w:cs="Times New Roman"/>
                <w:szCs w:val="26"/>
              </w:rPr>
              <w:t xml:space="preserve">tham gia hội thao trường; </w:t>
            </w:r>
            <w:r w:rsidR="002E731B">
              <w:rPr>
                <w:rFonts w:cs="Times New Roman"/>
                <w:szCs w:val="26"/>
              </w:rPr>
              <w:t>Vận động sinh viên chia sẻ thông tin tuyển sinh</w:t>
            </w:r>
          </w:p>
          <w:p w14:paraId="793170DF" w14:textId="1B407055" w:rsidR="008D4D34" w:rsidRPr="00D23155" w:rsidRDefault="008D4D34" w:rsidP="002D2D4F">
            <w:pPr>
              <w:spacing w:after="40" w:line="276" w:lineRule="auto"/>
              <w:jc w:val="both"/>
              <w:rPr>
                <w:rFonts w:cs="Times New Roman"/>
                <w:szCs w:val="26"/>
              </w:rPr>
            </w:pPr>
            <w:r>
              <w:rPr>
                <w:rFonts w:cs="Times New Roman"/>
                <w:szCs w:val="26"/>
              </w:rPr>
              <w:t>Tham gia văn nghệ Chi bộ</w:t>
            </w:r>
          </w:p>
        </w:tc>
      </w:tr>
      <w:tr w:rsidR="005717C8" w:rsidRPr="00D23155" w14:paraId="5BF9EC1B" w14:textId="77777777" w:rsidTr="006C597D">
        <w:trPr>
          <w:cantSplit/>
          <w:jc w:val="center"/>
        </w:trPr>
        <w:tc>
          <w:tcPr>
            <w:tcW w:w="708" w:type="dxa"/>
          </w:tcPr>
          <w:p w14:paraId="1401D96D" w14:textId="769F6FA4" w:rsidR="005717C8" w:rsidRPr="00D23155" w:rsidRDefault="005717C8" w:rsidP="00D23155">
            <w:pPr>
              <w:spacing w:after="40" w:line="276" w:lineRule="auto"/>
              <w:jc w:val="center"/>
              <w:rPr>
                <w:rFonts w:cs="Times New Roman"/>
                <w:szCs w:val="26"/>
              </w:rPr>
            </w:pPr>
          </w:p>
        </w:tc>
        <w:tc>
          <w:tcPr>
            <w:tcW w:w="2438" w:type="dxa"/>
          </w:tcPr>
          <w:p w14:paraId="25FEE6C4" w14:textId="560271DD" w:rsidR="005717C8" w:rsidRPr="00D23155" w:rsidRDefault="00DA0441" w:rsidP="00D23155">
            <w:pPr>
              <w:spacing w:after="40" w:line="276" w:lineRule="auto"/>
              <w:rPr>
                <w:rFonts w:cs="Times New Roman"/>
                <w:szCs w:val="26"/>
              </w:rPr>
            </w:pPr>
            <w:r>
              <w:rPr>
                <w:rFonts w:cs="Times New Roman"/>
                <w:szCs w:val="26"/>
              </w:rPr>
              <w:t xml:space="preserve">Cô </w:t>
            </w:r>
            <w:r w:rsidR="00A04DC8">
              <w:rPr>
                <w:rFonts w:cs="Times New Roman"/>
                <w:szCs w:val="26"/>
              </w:rPr>
              <w:t>Hoàng Thị Trang</w:t>
            </w:r>
          </w:p>
        </w:tc>
        <w:tc>
          <w:tcPr>
            <w:tcW w:w="5839" w:type="dxa"/>
          </w:tcPr>
          <w:p w14:paraId="064C1477" w14:textId="77777777" w:rsidR="00A04DC8" w:rsidRDefault="00A04DC8" w:rsidP="00A04DC8">
            <w:pPr>
              <w:spacing w:after="40" w:line="276" w:lineRule="auto"/>
              <w:jc w:val="both"/>
              <w:rPr>
                <w:rFonts w:cs="Times New Roman"/>
                <w:szCs w:val="26"/>
              </w:rPr>
            </w:pPr>
            <w:r>
              <w:rPr>
                <w:rFonts w:cs="Times New Roman"/>
                <w:szCs w:val="26"/>
              </w:rPr>
              <w:t>Viết bài sáng kiến năm học 2025- 2026</w:t>
            </w:r>
          </w:p>
          <w:p w14:paraId="2FB9CE5B" w14:textId="66F8E0C1" w:rsidR="00A04DC8" w:rsidRDefault="00A04DC8" w:rsidP="00A04DC8">
            <w:pPr>
              <w:spacing w:after="40" w:line="276" w:lineRule="auto"/>
              <w:jc w:val="both"/>
              <w:rPr>
                <w:rFonts w:cs="Times New Roman"/>
                <w:szCs w:val="26"/>
              </w:rPr>
            </w:pPr>
            <w:r>
              <w:rPr>
                <w:rFonts w:cs="Times New Roman"/>
                <w:szCs w:val="26"/>
              </w:rPr>
              <w:t>Viết bài báo chí tuyên truyền của Chi bộ</w:t>
            </w:r>
          </w:p>
          <w:p w14:paraId="74D340EC" w14:textId="22168067" w:rsidR="00A04DC8" w:rsidRDefault="00A04DC8" w:rsidP="00A04DC8">
            <w:pPr>
              <w:spacing w:after="40" w:line="276" w:lineRule="auto"/>
              <w:jc w:val="both"/>
              <w:rPr>
                <w:rFonts w:cs="Times New Roman"/>
                <w:szCs w:val="26"/>
              </w:rPr>
            </w:pPr>
            <w:r>
              <w:rPr>
                <w:rFonts w:cs="Times New Roman"/>
                <w:szCs w:val="26"/>
              </w:rPr>
              <w:t>Viết bài tọa đàm ban Tuyên giáo</w:t>
            </w:r>
          </w:p>
          <w:p w14:paraId="3952FFE9" w14:textId="5BC536EB" w:rsidR="00937432" w:rsidRDefault="00A04DC8" w:rsidP="00A04DC8">
            <w:pPr>
              <w:spacing w:after="40" w:line="276" w:lineRule="auto"/>
              <w:jc w:val="both"/>
              <w:rPr>
                <w:rFonts w:cs="Times New Roman"/>
                <w:szCs w:val="26"/>
              </w:rPr>
            </w:pPr>
            <w:r>
              <w:rPr>
                <w:rFonts w:cs="Times New Roman"/>
                <w:szCs w:val="26"/>
              </w:rPr>
              <w:t>Tham gia dẫn sinh viên về nguồn; tham gia hội thao trường; tham gia hoạt động khoa kinh tế.</w:t>
            </w:r>
            <w:r w:rsidR="008D1B69">
              <w:rPr>
                <w:rFonts w:cs="Times New Roman"/>
                <w:szCs w:val="26"/>
              </w:rPr>
              <w:t xml:space="preserve"> Văn nghệ Chi bộ</w:t>
            </w:r>
          </w:p>
          <w:p w14:paraId="3EE7C193" w14:textId="2EC38D36" w:rsidR="004A78B8" w:rsidRPr="00D23155" w:rsidRDefault="004A78B8" w:rsidP="00A04DC8">
            <w:pPr>
              <w:spacing w:after="40" w:line="276" w:lineRule="auto"/>
              <w:jc w:val="both"/>
              <w:rPr>
                <w:rFonts w:cs="Times New Roman"/>
                <w:szCs w:val="26"/>
              </w:rPr>
            </w:pPr>
            <w:r>
              <w:rPr>
                <w:rFonts w:cs="Times New Roman"/>
                <w:szCs w:val="26"/>
              </w:rPr>
              <w:t>Ban tổ chức hội giảng khoa</w:t>
            </w:r>
          </w:p>
        </w:tc>
      </w:tr>
      <w:tr w:rsidR="006C597D" w:rsidRPr="00D23155" w14:paraId="3F6C3A05" w14:textId="77777777" w:rsidTr="006C597D">
        <w:trPr>
          <w:cantSplit/>
          <w:jc w:val="center"/>
        </w:trPr>
        <w:tc>
          <w:tcPr>
            <w:tcW w:w="708" w:type="dxa"/>
          </w:tcPr>
          <w:p w14:paraId="1DE3C17F" w14:textId="5D8ACB81" w:rsidR="006C597D" w:rsidRPr="00D23155" w:rsidRDefault="006C597D" w:rsidP="006C597D">
            <w:pPr>
              <w:spacing w:after="40" w:line="276" w:lineRule="auto"/>
              <w:jc w:val="center"/>
              <w:rPr>
                <w:rFonts w:cs="Times New Roman"/>
                <w:szCs w:val="26"/>
              </w:rPr>
            </w:pPr>
          </w:p>
        </w:tc>
        <w:tc>
          <w:tcPr>
            <w:tcW w:w="2438" w:type="dxa"/>
          </w:tcPr>
          <w:p w14:paraId="4582D803" w14:textId="7C148207" w:rsidR="006C597D" w:rsidRPr="00D23155" w:rsidRDefault="002E731B" w:rsidP="006C597D">
            <w:pPr>
              <w:spacing w:after="40" w:line="276" w:lineRule="auto"/>
              <w:rPr>
                <w:rFonts w:cs="Times New Roman"/>
                <w:szCs w:val="26"/>
              </w:rPr>
            </w:pPr>
            <w:r>
              <w:rPr>
                <w:rFonts w:cs="Times New Roman"/>
                <w:szCs w:val="26"/>
              </w:rPr>
              <w:t xml:space="preserve">Cô </w:t>
            </w:r>
            <w:r w:rsidR="00A04DC8">
              <w:rPr>
                <w:rFonts w:cs="Times New Roman"/>
                <w:szCs w:val="26"/>
              </w:rPr>
              <w:t>Đinh Thị Huyên</w:t>
            </w:r>
          </w:p>
        </w:tc>
        <w:tc>
          <w:tcPr>
            <w:tcW w:w="5839" w:type="dxa"/>
          </w:tcPr>
          <w:p w14:paraId="17F6A628" w14:textId="77777777" w:rsidR="00937432" w:rsidRDefault="00937432" w:rsidP="00937432">
            <w:pPr>
              <w:spacing w:after="40" w:line="276" w:lineRule="auto"/>
              <w:jc w:val="both"/>
              <w:rPr>
                <w:rFonts w:cs="Times New Roman"/>
                <w:szCs w:val="26"/>
              </w:rPr>
            </w:pPr>
            <w:r>
              <w:rPr>
                <w:rFonts w:cs="Times New Roman"/>
                <w:szCs w:val="26"/>
              </w:rPr>
              <w:t>Viết bài sáng kiến năm học 2025- 2026</w:t>
            </w:r>
          </w:p>
          <w:p w14:paraId="6C51004E" w14:textId="77777777" w:rsidR="00937432" w:rsidRDefault="00937432" w:rsidP="00937432">
            <w:pPr>
              <w:spacing w:after="40" w:line="276" w:lineRule="auto"/>
              <w:jc w:val="both"/>
              <w:rPr>
                <w:rFonts w:cs="Times New Roman"/>
                <w:szCs w:val="26"/>
              </w:rPr>
            </w:pPr>
            <w:r>
              <w:rPr>
                <w:rFonts w:cs="Times New Roman"/>
                <w:szCs w:val="26"/>
              </w:rPr>
              <w:t>Viết bài báo chí tuyên truyền của Chi bộ</w:t>
            </w:r>
          </w:p>
          <w:p w14:paraId="47A5D1BE" w14:textId="4E19CB44" w:rsidR="009D43C0" w:rsidRPr="00D23155" w:rsidRDefault="002E731B" w:rsidP="002D2D4F">
            <w:pPr>
              <w:spacing w:after="40" w:line="276" w:lineRule="auto"/>
              <w:jc w:val="both"/>
              <w:rPr>
                <w:rFonts w:cs="Times New Roman"/>
                <w:szCs w:val="26"/>
              </w:rPr>
            </w:pPr>
            <w:r>
              <w:rPr>
                <w:rFonts w:cs="Times New Roman"/>
                <w:szCs w:val="26"/>
              </w:rPr>
              <w:t xml:space="preserve">Tham gia dẫn sinh viên về nguồn; tham gia hội thao trường; tham gia </w:t>
            </w:r>
            <w:r w:rsidR="00A04DC8">
              <w:rPr>
                <w:rFonts w:cs="Times New Roman"/>
                <w:szCs w:val="26"/>
              </w:rPr>
              <w:t>văn nghệ chi bộ; tham gia tiết dạy tại thư viện</w:t>
            </w:r>
            <w:r w:rsidR="0015063C">
              <w:rPr>
                <w:rFonts w:cs="Times New Roman"/>
                <w:szCs w:val="26"/>
              </w:rPr>
              <w:t>; vận động sinh viên chia sẻ thông tin gg map</w:t>
            </w:r>
          </w:p>
        </w:tc>
      </w:tr>
      <w:tr w:rsidR="006C597D" w:rsidRPr="00D23155" w14:paraId="1284BE58" w14:textId="77777777" w:rsidTr="006C597D">
        <w:trPr>
          <w:cantSplit/>
          <w:jc w:val="center"/>
        </w:trPr>
        <w:tc>
          <w:tcPr>
            <w:tcW w:w="708" w:type="dxa"/>
          </w:tcPr>
          <w:p w14:paraId="35FA9D0C" w14:textId="3183B331" w:rsidR="006C597D" w:rsidRPr="00D23155" w:rsidRDefault="006C597D" w:rsidP="006C597D">
            <w:pPr>
              <w:spacing w:after="40" w:line="276" w:lineRule="auto"/>
              <w:jc w:val="center"/>
              <w:rPr>
                <w:rFonts w:cs="Times New Roman"/>
                <w:szCs w:val="26"/>
              </w:rPr>
            </w:pPr>
          </w:p>
        </w:tc>
        <w:tc>
          <w:tcPr>
            <w:tcW w:w="2438" w:type="dxa"/>
          </w:tcPr>
          <w:p w14:paraId="6A6796EB" w14:textId="73C010FD" w:rsidR="006C597D" w:rsidRPr="00D23155" w:rsidRDefault="004A78B8" w:rsidP="006C597D">
            <w:pPr>
              <w:spacing w:after="40" w:line="276" w:lineRule="auto"/>
              <w:rPr>
                <w:rFonts w:cs="Times New Roman"/>
                <w:szCs w:val="26"/>
              </w:rPr>
            </w:pPr>
            <w:r>
              <w:rPr>
                <w:rFonts w:cs="Times New Roman"/>
                <w:szCs w:val="26"/>
              </w:rPr>
              <w:t>Cô Trần Thị Hồng Thu</w:t>
            </w:r>
          </w:p>
        </w:tc>
        <w:tc>
          <w:tcPr>
            <w:tcW w:w="5839" w:type="dxa"/>
          </w:tcPr>
          <w:p w14:paraId="1B9DE0DC" w14:textId="521DD853" w:rsidR="004A78B8" w:rsidRDefault="004A78B8" w:rsidP="004A78B8">
            <w:pPr>
              <w:spacing w:after="40" w:line="276" w:lineRule="auto"/>
              <w:jc w:val="both"/>
              <w:rPr>
                <w:rFonts w:cs="Times New Roman"/>
                <w:szCs w:val="26"/>
              </w:rPr>
            </w:pPr>
            <w:r>
              <w:rPr>
                <w:rFonts w:cs="Times New Roman"/>
                <w:szCs w:val="26"/>
              </w:rPr>
              <w:t>Viết bài báo chí tuyên truyền của Chi bộ</w:t>
            </w:r>
          </w:p>
          <w:p w14:paraId="5E00D6E5" w14:textId="7C71C006" w:rsidR="008D1B69" w:rsidRDefault="008D1B69" w:rsidP="004A78B8">
            <w:pPr>
              <w:spacing w:after="40" w:line="276" w:lineRule="auto"/>
              <w:jc w:val="both"/>
              <w:rPr>
                <w:rFonts w:cs="Times New Roman"/>
                <w:szCs w:val="26"/>
              </w:rPr>
            </w:pPr>
            <w:r>
              <w:rPr>
                <w:rFonts w:cs="Times New Roman"/>
                <w:szCs w:val="26"/>
              </w:rPr>
              <w:t>Hoạt động báo cáo viên Chi bộ</w:t>
            </w:r>
          </w:p>
          <w:p w14:paraId="2315B31A" w14:textId="04E16921" w:rsidR="006C597D" w:rsidRPr="00D23155" w:rsidRDefault="0060333B" w:rsidP="004A78B8">
            <w:pPr>
              <w:spacing w:after="40" w:line="276" w:lineRule="auto"/>
              <w:jc w:val="both"/>
              <w:rPr>
                <w:rFonts w:cs="Times New Roman"/>
                <w:szCs w:val="26"/>
              </w:rPr>
            </w:pPr>
            <w:r>
              <w:rPr>
                <w:rFonts w:cs="Times New Roman"/>
                <w:szCs w:val="26"/>
              </w:rPr>
              <w:t>T</w:t>
            </w:r>
            <w:r w:rsidR="004A78B8">
              <w:rPr>
                <w:rFonts w:cs="Times New Roman"/>
                <w:szCs w:val="26"/>
              </w:rPr>
              <w:t xml:space="preserve">ham gia hội thao trường; tham gia văn nghệ </w:t>
            </w:r>
            <w:r w:rsidR="005E485D">
              <w:rPr>
                <w:rFonts w:cs="Times New Roman"/>
                <w:szCs w:val="26"/>
              </w:rPr>
              <w:t>C</w:t>
            </w:r>
            <w:r w:rsidR="004A78B8">
              <w:rPr>
                <w:rFonts w:cs="Times New Roman"/>
                <w:szCs w:val="26"/>
              </w:rPr>
              <w:t xml:space="preserve">hi bộ; </w:t>
            </w:r>
            <w:r>
              <w:rPr>
                <w:rFonts w:cs="Times New Roman"/>
                <w:szCs w:val="26"/>
              </w:rPr>
              <w:t>T</w:t>
            </w:r>
            <w:r w:rsidR="004A78B8">
              <w:rPr>
                <w:rFonts w:cs="Times New Roman"/>
                <w:szCs w:val="26"/>
              </w:rPr>
              <w:t>ham gia tiết dạy tại thư viện</w:t>
            </w:r>
            <w:r w:rsidR="004A78B8">
              <w:rPr>
                <w:rFonts w:cs="Times New Roman"/>
                <w:szCs w:val="26"/>
              </w:rPr>
              <w:t>; tham gia hoạt động M</w:t>
            </w:r>
            <w:r w:rsidR="00FC7547">
              <w:rPr>
                <w:rFonts w:cs="Times New Roman"/>
                <w:szCs w:val="26"/>
              </w:rPr>
              <w:t>C</w:t>
            </w:r>
            <w:r w:rsidR="004A78B8">
              <w:rPr>
                <w:rFonts w:cs="Times New Roman"/>
                <w:szCs w:val="26"/>
              </w:rPr>
              <w:t xml:space="preserve"> khoa CNTT;</w:t>
            </w:r>
            <w:r w:rsidR="005E485D">
              <w:rPr>
                <w:rFonts w:cs="Times New Roman"/>
                <w:szCs w:val="26"/>
              </w:rPr>
              <w:t xml:space="preserve"> </w:t>
            </w:r>
            <w:r w:rsidR="00483EE3">
              <w:rPr>
                <w:rFonts w:cs="Times New Roman"/>
                <w:szCs w:val="26"/>
              </w:rPr>
              <w:t>M</w:t>
            </w:r>
            <w:r w:rsidR="00FC7547">
              <w:rPr>
                <w:rFonts w:cs="Times New Roman"/>
                <w:szCs w:val="26"/>
              </w:rPr>
              <w:t>C</w:t>
            </w:r>
            <w:r w:rsidR="004A78B8">
              <w:rPr>
                <w:rFonts w:cs="Times New Roman"/>
                <w:szCs w:val="26"/>
              </w:rPr>
              <w:t xml:space="preserve"> hội giảng khoa</w:t>
            </w:r>
            <w:r w:rsidR="00FC7547">
              <w:rPr>
                <w:rFonts w:cs="Times New Roman"/>
                <w:szCs w:val="26"/>
              </w:rPr>
              <w:t>.</w:t>
            </w:r>
          </w:p>
        </w:tc>
      </w:tr>
      <w:tr w:rsidR="006C597D" w:rsidRPr="00D23155" w14:paraId="3188622F" w14:textId="77777777" w:rsidTr="006C597D">
        <w:trPr>
          <w:cantSplit/>
          <w:jc w:val="center"/>
        </w:trPr>
        <w:tc>
          <w:tcPr>
            <w:tcW w:w="708" w:type="dxa"/>
          </w:tcPr>
          <w:p w14:paraId="0986FDE7" w14:textId="247E3246" w:rsidR="006C597D" w:rsidRPr="00D23155" w:rsidRDefault="006C597D" w:rsidP="006C597D">
            <w:pPr>
              <w:spacing w:after="40" w:line="276" w:lineRule="auto"/>
              <w:jc w:val="center"/>
              <w:rPr>
                <w:rFonts w:cs="Times New Roman"/>
                <w:szCs w:val="26"/>
              </w:rPr>
            </w:pPr>
          </w:p>
        </w:tc>
        <w:tc>
          <w:tcPr>
            <w:tcW w:w="2438" w:type="dxa"/>
          </w:tcPr>
          <w:p w14:paraId="1AC748C8" w14:textId="3C3EA364" w:rsidR="006C597D" w:rsidRPr="00D23155" w:rsidRDefault="008D1B69" w:rsidP="006C597D">
            <w:pPr>
              <w:spacing w:after="40" w:line="276" w:lineRule="auto"/>
              <w:rPr>
                <w:rFonts w:cs="Times New Roman"/>
                <w:szCs w:val="26"/>
              </w:rPr>
            </w:pPr>
            <w:r>
              <w:rPr>
                <w:rFonts w:cs="Times New Roman"/>
                <w:szCs w:val="26"/>
              </w:rPr>
              <w:t>Cô Đỗ Thị Thơm</w:t>
            </w:r>
          </w:p>
        </w:tc>
        <w:tc>
          <w:tcPr>
            <w:tcW w:w="5839" w:type="dxa"/>
          </w:tcPr>
          <w:p w14:paraId="0D5B6F03" w14:textId="77777777" w:rsidR="008D1B69" w:rsidRDefault="008D1B69" w:rsidP="008D1B69">
            <w:pPr>
              <w:spacing w:after="40" w:line="276" w:lineRule="auto"/>
              <w:jc w:val="both"/>
              <w:rPr>
                <w:rFonts w:cs="Times New Roman"/>
                <w:szCs w:val="26"/>
              </w:rPr>
            </w:pPr>
            <w:r>
              <w:rPr>
                <w:rFonts w:cs="Times New Roman"/>
                <w:szCs w:val="26"/>
              </w:rPr>
              <w:t>Hoạt động báo cáo viên Chi bộ</w:t>
            </w:r>
          </w:p>
          <w:p w14:paraId="4558B0C6" w14:textId="77777777" w:rsidR="006C597D" w:rsidRDefault="008D1B69" w:rsidP="008D1B69">
            <w:pPr>
              <w:spacing w:after="40" w:line="276" w:lineRule="auto"/>
              <w:jc w:val="both"/>
              <w:rPr>
                <w:rFonts w:cs="Times New Roman"/>
                <w:szCs w:val="26"/>
              </w:rPr>
            </w:pPr>
            <w:r>
              <w:rPr>
                <w:rFonts w:cs="Times New Roman"/>
                <w:szCs w:val="26"/>
              </w:rPr>
              <w:t>Tham gia hội thao trường; tham gia văn nghệ Chi bộ;</w:t>
            </w:r>
          </w:p>
          <w:p w14:paraId="6A3FED88" w14:textId="2DE3AECC" w:rsidR="008D1B69" w:rsidRPr="00D23155" w:rsidRDefault="008D1B69" w:rsidP="008D1B69">
            <w:pPr>
              <w:spacing w:after="40" w:line="276" w:lineRule="auto"/>
              <w:jc w:val="both"/>
              <w:rPr>
                <w:rFonts w:cs="Times New Roman"/>
                <w:szCs w:val="26"/>
              </w:rPr>
            </w:pPr>
            <w:r>
              <w:rPr>
                <w:rFonts w:cs="Times New Roman"/>
                <w:szCs w:val="26"/>
              </w:rPr>
              <w:t>Viết bài tọa đàm gửi Ban Tuyên giáo</w:t>
            </w:r>
          </w:p>
        </w:tc>
      </w:tr>
      <w:tr w:rsidR="006C597D" w:rsidRPr="00D23155" w14:paraId="4AC2E9C4" w14:textId="77777777" w:rsidTr="006C597D">
        <w:trPr>
          <w:cantSplit/>
          <w:jc w:val="center"/>
        </w:trPr>
        <w:tc>
          <w:tcPr>
            <w:tcW w:w="708" w:type="dxa"/>
          </w:tcPr>
          <w:p w14:paraId="582B6E81" w14:textId="05BBC287" w:rsidR="006C597D" w:rsidRPr="00D23155" w:rsidRDefault="006C597D" w:rsidP="006C597D">
            <w:pPr>
              <w:spacing w:after="40" w:line="276" w:lineRule="auto"/>
              <w:jc w:val="center"/>
              <w:rPr>
                <w:rFonts w:cs="Times New Roman"/>
                <w:szCs w:val="26"/>
              </w:rPr>
            </w:pPr>
          </w:p>
        </w:tc>
        <w:tc>
          <w:tcPr>
            <w:tcW w:w="2438" w:type="dxa"/>
          </w:tcPr>
          <w:p w14:paraId="153B2501" w14:textId="7E6D2DA0" w:rsidR="006C597D" w:rsidRPr="00D23155" w:rsidRDefault="00C3581D" w:rsidP="006C597D">
            <w:pPr>
              <w:spacing w:after="40" w:line="276" w:lineRule="auto"/>
              <w:rPr>
                <w:rFonts w:cs="Times New Roman"/>
                <w:szCs w:val="26"/>
              </w:rPr>
            </w:pPr>
            <w:r>
              <w:rPr>
                <w:rFonts w:cs="Times New Roman"/>
                <w:szCs w:val="26"/>
              </w:rPr>
              <w:t>Cô Cao Thị Hồng Thắm</w:t>
            </w:r>
          </w:p>
        </w:tc>
        <w:tc>
          <w:tcPr>
            <w:tcW w:w="5839" w:type="dxa"/>
          </w:tcPr>
          <w:p w14:paraId="05A650FC" w14:textId="77777777" w:rsidR="006C597D" w:rsidRDefault="00DA0441" w:rsidP="002D2D4F">
            <w:pPr>
              <w:spacing w:after="40" w:line="276" w:lineRule="auto"/>
              <w:jc w:val="both"/>
              <w:rPr>
                <w:rFonts w:cs="Times New Roman"/>
                <w:szCs w:val="26"/>
              </w:rPr>
            </w:pPr>
            <w:r>
              <w:rPr>
                <w:rFonts w:cs="Times New Roman"/>
                <w:szCs w:val="26"/>
              </w:rPr>
              <w:t>Tham gia tiết sinh hoạt chủ nhiệm tại thư viện;</w:t>
            </w:r>
            <w:r w:rsidR="00C3581D">
              <w:rPr>
                <w:rFonts w:cs="Times New Roman"/>
                <w:szCs w:val="26"/>
              </w:rPr>
              <w:t xml:space="preserve"> </w:t>
            </w:r>
          </w:p>
          <w:p w14:paraId="473DCEBC" w14:textId="77777777" w:rsidR="00272E65" w:rsidRDefault="00272E65" w:rsidP="002D2D4F">
            <w:pPr>
              <w:spacing w:after="40" w:line="276" w:lineRule="auto"/>
              <w:jc w:val="both"/>
              <w:rPr>
                <w:rFonts w:cs="Times New Roman"/>
                <w:szCs w:val="26"/>
              </w:rPr>
            </w:pPr>
            <w:r>
              <w:rPr>
                <w:rFonts w:cs="Times New Roman"/>
                <w:szCs w:val="26"/>
              </w:rPr>
              <w:t>Tham gia viết bài báo chí tuyên truyền của Chi bộ</w:t>
            </w:r>
          </w:p>
          <w:p w14:paraId="4D243554" w14:textId="77777777" w:rsidR="00272E65" w:rsidRDefault="00272E65" w:rsidP="002D2D4F">
            <w:pPr>
              <w:spacing w:after="40" w:line="276" w:lineRule="auto"/>
              <w:jc w:val="both"/>
              <w:rPr>
                <w:rFonts w:cs="Times New Roman"/>
                <w:szCs w:val="26"/>
              </w:rPr>
            </w:pPr>
            <w:r>
              <w:rPr>
                <w:rFonts w:cs="Times New Roman"/>
                <w:szCs w:val="26"/>
              </w:rPr>
              <w:t>Tham gia viết bài tọa đàm ban Tuyên giáo</w:t>
            </w:r>
          </w:p>
          <w:p w14:paraId="19075E8C" w14:textId="4E37884D" w:rsidR="00272E65" w:rsidRPr="00D23155" w:rsidRDefault="00272E65" w:rsidP="002D2D4F">
            <w:pPr>
              <w:spacing w:after="40" w:line="276" w:lineRule="auto"/>
              <w:jc w:val="both"/>
              <w:rPr>
                <w:rFonts w:cs="Times New Roman"/>
                <w:szCs w:val="26"/>
              </w:rPr>
            </w:pPr>
            <w:r>
              <w:rPr>
                <w:rFonts w:cs="Times New Roman"/>
                <w:szCs w:val="26"/>
              </w:rPr>
              <w:t>Tham gia văn nghệ Chi bộ</w:t>
            </w:r>
          </w:p>
        </w:tc>
      </w:tr>
      <w:tr w:rsidR="00CF57A0" w:rsidRPr="00D23155" w14:paraId="48A3EB38" w14:textId="77777777" w:rsidTr="006C597D">
        <w:trPr>
          <w:cantSplit/>
          <w:jc w:val="center"/>
        </w:trPr>
        <w:tc>
          <w:tcPr>
            <w:tcW w:w="708" w:type="dxa"/>
          </w:tcPr>
          <w:p w14:paraId="30E6989F" w14:textId="01B0C969" w:rsidR="00CF57A0" w:rsidRPr="00D23155" w:rsidRDefault="00CF57A0" w:rsidP="006C597D">
            <w:pPr>
              <w:spacing w:after="40"/>
              <w:jc w:val="center"/>
              <w:rPr>
                <w:rFonts w:cs="Times New Roman"/>
                <w:szCs w:val="26"/>
              </w:rPr>
            </w:pPr>
          </w:p>
        </w:tc>
        <w:tc>
          <w:tcPr>
            <w:tcW w:w="2438" w:type="dxa"/>
          </w:tcPr>
          <w:p w14:paraId="0D9B68DB" w14:textId="46A740C5" w:rsidR="009A744D" w:rsidRDefault="00CF57A0" w:rsidP="006C597D">
            <w:pPr>
              <w:spacing w:after="40"/>
              <w:rPr>
                <w:rFonts w:cs="Times New Roman"/>
                <w:szCs w:val="26"/>
              </w:rPr>
            </w:pPr>
            <w:r>
              <w:rPr>
                <w:rFonts w:cs="Times New Roman"/>
                <w:szCs w:val="26"/>
              </w:rPr>
              <w:t>Cô</w:t>
            </w:r>
            <w:r w:rsidR="009A744D">
              <w:rPr>
                <w:rFonts w:cs="Times New Roman"/>
                <w:szCs w:val="26"/>
              </w:rPr>
              <w:t xml:space="preserve"> </w:t>
            </w:r>
            <w:r w:rsidR="0015063C">
              <w:rPr>
                <w:rFonts w:cs="Times New Roman"/>
                <w:szCs w:val="26"/>
              </w:rPr>
              <w:t>Nguyễn Thị Dinh</w:t>
            </w:r>
          </w:p>
          <w:p w14:paraId="1979DBB6" w14:textId="794FC119" w:rsidR="00CF57A0" w:rsidRPr="00D23155" w:rsidRDefault="00CF57A0" w:rsidP="006C597D">
            <w:pPr>
              <w:spacing w:after="40"/>
              <w:rPr>
                <w:rFonts w:cs="Times New Roman"/>
                <w:szCs w:val="26"/>
              </w:rPr>
            </w:pPr>
            <w:r>
              <w:rPr>
                <w:rFonts w:cs="Times New Roman"/>
                <w:szCs w:val="26"/>
              </w:rPr>
              <w:t xml:space="preserve"> </w:t>
            </w:r>
          </w:p>
        </w:tc>
        <w:tc>
          <w:tcPr>
            <w:tcW w:w="5839" w:type="dxa"/>
          </w:tcPr>
          <w:p w14:paraId="4E40E007" w14:textId="77777777" w:rsidR="00CF57A0" w:rsidRDefault="0015063C" w:rsidP="0014016D">
            <w:pPr>
              <w:spacing w:after="40" w:line="276" w:lineRule="auto"/>
              <w:jc w:val="both"/>
              <w:rPr>
                <w:rFonts w:cs="Times New Roman"/>
                <w:szCs w:val="26"/>
              </w:rPr>
            </w:pPr>
            <w:r>
              <w:rPr>
                <w:rFonts w:cs="Times New Roman"/>
                <w:szCs w:val="26"/>
              </w:rPr>
              <w:t>Vận động sinh viên chia sẻ thông tin tuyển sinh trường</w:t>
            </w:r>
          </w:p>
          <w:p w14:paraId="72EEA7AF" w14:textId="41E220FE" w:rsidR="0015063C" w:rsidRPr="00D23155" w:rsidRDefault="0015063C" w:rsidP="0014016D">
            <w:pPr>
              <w:spacing w:after="40" w:line="276" w:lineRule="auto"/>
              <w:jc w:val="both"/>
              <w:rPr>
                <w:rFonts w:cs="Times New Roman"/>
                <w:szCs w:val="26"/>
              </w:rPr>
            </w:pPr>
            <w:r>
              <w:rPr>
                <w:rFonts w:cs="Times New Roman"/>
                <w:szCs w:val="26"/>
              </w:rPr>
              <w:t>Giới thiệu 1 sinh viên vô học tại trường</w:t>
            </w:r>
          </w:p>
        </w:tc>
      </w:tr>
      <w:tr w:rsidR="00D17FF0" w:rsidRPr="00D23155" w14:paraId="7F207F01" w14:textId="77777777" w:rsidTr="006C597D">
        <w:trPr>
          <w:cantSplit/>
          <w:jc w:val="center"/>
        </w:trPr>
        <w:tc>
          <w:tcPr>
            <w:tcW w:w="708" w:type="dxa"/>
          </w:tcPr>
          <w:p w14:paraId="6F6DB632" w14:textId="29902EE6" w:rsidR="00D17FF0" w:rsidRPr="00D23155" w:rsidRDefault="009E1633" w:rsidP="00C6328D">
            <w:pPr>
              <w:spacing w:after="40"/>
              <w:jc w:val="center"/>
              <w:rPr>
                <w:rFonts w:cs="Times New Roman"/>
                <w:szCs w:val="26"/>
              </w:rPr>
            </w:pPr>
            <w:r>
              <w:rPr>
                <w:rFonts w:cs="Times New Roman"/>
                <w:szCs w:val="26"/>
              </w:rPr>
              <w:t>4.</w:t>
            </w:r>
          </w:p>
        </w:tc>
        <w:tc>
          <w:tcPr>
            <w:tcW w:w="2438" w:type="dxa"/>
          </w:tcPr>
          <w:p w14:paraId="5EF38A3B" w14:textId="5949437E" w:rsidR="00D17FF0" w:rsidRPr="00D23155" w:rsidRDefault="00D17FF0" w:rsidP="00C6328D">
            <w:pPr>
              <w:spacing w:after="40"/>
              <w:rPr>
                <w:rFonts w:cs="Times New Roman"/>
                <w:szCs w:val="26"/>
              </w:rPr>
            </w:pPr>
            <w:r>
              <w:rPr>
                <w:rFonts w:cs="Times New Roman"/>
                <w:szCs w:val="26"/>
              </w:rPr>
              <w:t>Tổng kết</w:t>
            </w:r>
          </w:p>
        </w:tc>
        <w:tc>
          <w:tcPr>
            <w:tcW w:w="5839" w:type="dxa"/>
          </w:tcPr>
          <w:p w14:paraId="67D29021" w14:textId="7E6B635B" w:rsidR="00D17FF0" w:rsidRDefault="00F21FBD" w:rsidP="002D2D4F">
            <w:pPr>
              <w:spacing w:after="40"/>
              <w:jc w:val="both"/>
              <w:rPr>
                <w:rFonts w:cs="Times New Roman"/>
                <w:szCs w:val="26"/>
              </w:rPr>
            </w:pPr>
            <w:r>
              <w:rPr>
                <w:rFonts w:cs="Times New Roman"/>
                <w:szCs w:val="26"/>
              </w:rPr>
              <w:t>Tỷ lệ A1;A2 tháng 6/2026 của khoa ít; tỷ lệ A3 cao hơn 40%.</w:t>
            </w:r>
          </w:p>
          <w:p w14:paraId="400AF331" w14:textId="4B5C2ACC" w:rsidR="00D17FF0" w:rsidRPr="00D23155" w:rsidRDefault="00D17FF0" w:rsidP="002D2D4F">
            <w:pPr>
              <w:spacing w:after="40"/>
              <w:jc w:val="both"/>
              <w:rPr>
                <w:rFonts w:cs="Times New Roman"/>
                <w:szCs w:val="26"/>
              </w:rPr>
            </w:pPr>
            <w:r>
              <w:rPr>
                <w:rFonts w:cs="Times New Roman"/>
                <w:szCs w:val="26"/>
              </w:rPr>
              <w:t xml:space="preserve">Trong việc xếp thi đua </w:t>
            </w:r>
            <w:r w:rsidR="008456CB">
              <w:rPr>
                <w:rFonts w:cs="Times New Roman"/>
                <w:szCs w:val="26"/>
              </w:rPr>
              <w:t>A1,A2,</w:t>
            </w:r>
            <w:r w:rsidR="00F21FBD">
              <w:rPr>
                <w:rFonts w:cs="Times New Roman"/>
                <w:szCs w:val="26"/>
              </w:rPr>
              <w:t>A3 đánh giá quý 2,</w:t>
            </w:r>
            <w:r w:rsidR="008456CB">
              <w:rPr>
                <w:rFonts w:cs="Times New Roman"/>
                <w:szCs w:val="26"/>
              </w:rPr>
              <w:t xml:space="preserve"> khoa xếp theo kết luận cuộc họp hội đồng khoa học đào tạo trường, kết luận cuộc họp </w:t>
            </w:r>
            <w:r w:rsidR="007358F4">
              <w:rPr>
                <w:rFonts w:cs="Times New Roman"/>
                <w:szCs w:val="26"/>
              </w:rPr>
              <w:t>giao ban</w:t>
            </w:r>
            <w:r w:rsidR="008456CB">
              <w:rPr>
                <w:rFonts w:cs="Times New Roman"/>
                <w:szCs w:val="26"/>
              </w:rPr>
              <w:t xml:space="preserve"> tháng </w:t>
            </w:r>
            <w:r w:rsidR="00F21FBD">
              <w:rPr>
                <w:rFonts w:cs="Times New Roman"/>
                <w:szCs w:val="26"/>
              </w:rPr>
              <w:t>6</w:t>
            </w:r>
            <w:r w:rsidR="008456CB">
              <w:rPr>
                <w:rFonts w:cs="Times New Roman"/>
                <w:szCs w:val="26"/>
              </w:rPr>
              <w:t>.2026,</w:t>
            </w:r>
            <w:r w:rsidR="007358F4">
              <w:rPr>
                <w:rFonts w:cs="Times New Roman"/>
                <w:szCs w:val="26"/>
              </w:rPr>
              <w:t xml:space="preserve"> họp khoa tháng 6,</w:t>
            </w:r>
            <w:r w:rsidR="008456CB">
              <w:rPr>
                <w:rFonts w:cs="Times New Roman"/>
                <w:szCs w:val="26"/>
              </w:rPr>
              <w:t xml:space="preserve"> </w:t>
            </w:r>
            <w:r w:rsidR="00F21FBD">
              <w:rPr>
                <w:rFonts w:cs="Times New Roman"/>
                <w:szCs w:val="26"/>
              </w:rPr>
              <w:t>tổng hợp các công việc Thầy, Cô đạt được, thực hiện trong quý 2,</w:t>
            </w:r>
            <w:r w:rsidR="006D3A2E">
              <w:rPr>
                <w:rFonts w:cs="Times New Roman"/>
                <w:szCs w:val="26"/>
              </w:rPr>
              <w:t xml:space="preserve"> trừ điểm theo đánh giá quý</w:t>
            </w:r>
            <w:r w:rsidR="00F21FBD">
              <w:rPr>
                <w:rFonts w:cs="Times New Roman"/>
                <w:szCs w:val="26"/>
              </w:rPr>
              <w:t xml:space="preserve"> </w:t>
            </w:r>
            <w:r>
              <w:rPr>
                <w:rFonts w:cs="Times New Roman"/>
                <w:szCs w:val="26"/>
              </w:rPr>
              <w:t xml:space="preserve">ghi nhận luôn sự hỗ trợ </w:t>
            </w:r>
            <w:r w:rsidR="00553F04">
              <w:rPr>
                <w:rFonts w:cs="Times New Roman"/>
                <w:szCs w:val="26"/>
              </w:rPr>
              <w:t>của</w:t>
            </w:r>
            <w:r>
              <w:rPr>
                <w:rFonts w:cs="Times New Roman"/>
                <w:szCs w:val="26"/>
              </w:rPr>
              <w:t>Th</w:t>
            </w:r>
            <w:r w:rsidR="00553F04">
              <w:rPr>
                <w:rFonts w:cs="Times New Roman"/>
                <w:szCs w:val="26"/>
              </w:rPr>
              <w:t>ầy</w:t>
            </w:r>
            <w:r>
              <w:rPr>
                <w:rFonts w:cs="Times New Roman"/>
                <w:szCs w:val="26"/>
              </w:rPr>
              <w:t xml:space="preserve">, </w:t>
            </w:r>
            <w:r w:rsidR="00553F04">
              <w:rPr>
                <w:rFonts w:cs="Times New Roman"/>
                <w:szCs w:val="26"/>
              </w:rPr>
              <w:t>C</w:t>
            </w:r>
            <w:r>
              <w:rPr>
                <w:rFonts w:cs="Times New Roman"/>
                <w:szCs w:val="26"/>
              </w:rPr>
              <w:t>ô trong công tác tuyển sinh tỉnh thời gian qua, khoa đã tổng kết hết công tác tuyển sinh đến cuối tháng 5, qua tháng 6 không còn ghi nhận hoạt động tuyển sinh của tỉnh và thành phố nên mức xếp thi đua tỷ lệ sẽ hạ xuống A1: tỷ lệ không quá 10%, A2: không quá 30%; A3: không quá 40%</w:t>
            </w:r>
            <w:r w:rsidR="007948FD">
              <w:rPr>
                <w:rFonts w:cs="Times New Roman"/>
                <w:szCs w:val="26"/>
              </w:rPr>
              <w:t xml:space="preserve"> t</w:t>
            </w:r>
            <w:r w:rsidR="00224486">
              <w:rPr>
                <w:rFonts w:cs="Times New Roman"/>
                <w:szCs w:val="26"/>
              </w:rPr>
              <w:t xml:space="preserve">heo qui định </w:t>
            </w:r>
            <w:r w:rsidR="004F3211">
              <w:rPr>
                <w:rFonts w:cs="Times New Roman"/>
                <w:szCs w:val="26"/>
              </w:rPr>
              <w:t>N</w:t>
            </w:r>
            <w:r w:rsidR="00224486">
              <w:rPr>
                <w:rFonts w:cs="Times New Roman"/>
                <w:szCs w:val="26"/>
              </w:rPr>
              <w:t>hà trường</w:t>
            </w:r>
            <w:r w:rsidR="007948FD">
              <w:rPr>
                <w:rFonts w:cs="Times New Roman"/>
                <w:szCs w:val="26"/>
              </w:rPr>
              <w:t>.</w:t>
            </w:r>
          </w:p>
        </w:tc>
      </w:tr>
    </w:tbl>
    <w:p w14:paraId="066B21D5" w14:textId="5EEBB776" w:rsidR="005717C8" w:rsidRPr="00D23155" w:rsidRDefault="00D15199" w:rsidP="00C56AF2">
      <w:pPr>
        <w:pStyle w:val="Heading1"/>
        <w:spacing w:before="200" w:after="60"/>
        <w:jc w:val="both"/>
        <w:rPr>
          <w:rFonts w:ascii="Times New Roman" w:hAnsi="Times New Roman" w:cs="Times New Roman"/>
          <w:sz w:val="26"/>
          <w:szCs w:val="26"/>
        </w:rPr>
      </w:pPr>
      <w:r w:rsidRPr="00D23155">
        <w:rPr>
          <w:rFonts w:ascii="Times New Roman" w:eastAsia="Times New Roman" w:hAnsi="Times New Roman" w:cs="Times New Roman"/>
          <w:sz w:val="26"/>
          <w:szCs w:val="26"/>
        </w:rPr>
        <w:t xml:space="preserve">II. KẾ HOẠCH HOẠT ĐỘNG THÁNG </w:t>
      </w:r>
      <w:r w:rsidR="00D2218D">
        <w:rPr>
          <w:rFonts w:ascii="Times New Roman" w:eastAsia="Times New Roman" w:hAnsi="Times New Roman" w:cs="Times New Roman"/>
          <w:sz w:val="26"/>
          <w:szCs w:val="26"/>
        </w:rPr>
        <w:t>7</w:t>
      </w:r>
      <w:r w:rsidRPr="00D23155">
        <w:rPr>
          <w:rFonts w:ascii="Times New Roman" w:eastAsia="Times New Roman" w:hAnsi="Times New Roman" w:cs="Times New Roman"/>
          <w:sz w:val="26"/>
          <w:szCs w:val="26"/>
        </w:rPr>
        <w:t>/2026 CỦA KHOA GIÁO DỤC ĐẠI CƯƠNG</w:t>
      </w:r>
    </w:p>
    <w:p w14:paraId="56FDAAB0" w14:textId="77777777" w:rsidR="005717C8" w:rsidRPr="00D23155" w:rsidRDefault="00D15199" w:rsidP="00D23155">
      <w:pPr>
        <w:pStyle w:val="Heading2"/>
        <w:spacing w:before="0" w:after="60"/>
        <w:rPr>
          <w:rFonts w:ascii="Times New Roman" w:hAnsi="Times New Roman" w:cs="Times New Roman"/>
        </w:rPr>
      </w:pPr>
      <w:r w:rsidRPr="00D23155">
        <w:rPr>
          <w:rFonts w:ascii="Times New Roman" w:eastAsia="Times New Roman" w:hAnsi="Times New Roman" w:cs="Times New Roman"/>
        </w:rPr>
        <w:t>1. Công tác chuyên môn</w:t>
      </w:r>
    </w:p>
    <w:p w14:paraId="5C8A189F" w14:textId="77777777" w:rsidR="005717C8" w:rsidRPr="00D23155" w:rsidRDefault="00D15199" w:rsidP="00D23155">
      <w:pPr>
        <w:ind w:left="397" w:hanging="198"/>
        <w:jc w:val="both"/>
        <w:rPr>
          <w:rFonts w:cs="Times New Roman"/>
          <w:szCs w:val="26"/>
        </w:rPr>
      </w:pPr>
      <w:r w:rsidRPr="00D23155">
        <w:rPr>
          <w:rFonts w:cs="Times New Roman"/>
          <w:szCs w:val="26"/>
        </w:rPr>
        <w:t>– Tiếp tục thực hiện nhiệm vụ giảng dạy, coi thi, kiểm tra lại theo thời khóa biểu học kỳ 2 năm học 2025 – 2026.</w:t>
      </w:r>
    </w:p>
    <w:p w14:paraId="38DF812D" w14:textId="62457314" w:rsidR="005717C8" w:rsidRDefault="00D15199" w:rsidP="00D23155">
      <w:pPr>
        <w:ind w:left="397" w:hanging="198"/>
        <w:jc w:val="both"/>
        <w:rPr>
          <w:rFonts w:cs="Times New Roman"/>
          <w:szCs w:val="26"/>
        </w:rPr>
      </w:pPr>
      <w:r w:rsidRPr="00D23155">
        <w:rPr>
          <w:rFonts w:cs="Times New Roman"/>
          <w:szCs w:val="26"/>
        </w:rPr>
        <w:t>– Tiếp tục mở các lớp học lại cho sinh viên các hệ đăng ký theo kế hoạch của Trường và của khoa.</w:t>
      </w:r>
    </w:p>
    <w:p w14:paraId="716B6706" w14:textId="7E96CBDC" w:rsidR="005717C8" w:rsidRPr="00D23155" w:rsidRDefault="00D15199" w:rsidP="00D23155">
      <w:pPr>
        <w:ind w:left="397" w:hanging="198"/>
        <w:jc w:val="both"/>
        <w:rPr>
          <w:rFonts w:cs="Times New Roman"/>
          <w:szCs w:val="26"/>
        </w:rPr>
      </w:pPr>
      <w:r w:rsidRPr="00D23155">
        <w:rPr>
          <w:rFonts w:cs="Times New Roman"/>
          <w:szCs w:val="26"/>
        </w:rPr>
        <w:t xml:space="preserve">– Tiếp tục thực hiện </w:t>
      </w:r>
      <w:r w:rsidR="00F349AF">
        <w:rPr>
          <w:rFonts w:cs="Times New Roman"/>
          <w:szCs w:val="26"/>
        </w:rPr>
        <w:t xml:space="preserve">viết bài hội thảo khoa học cấp khoa </w:t>
      </w:r>
      <w:r w:rsidRPr="00D23155">
        <w:rPr>
          <w:rFonts w:cs="Times New Roman"/>
          <w:szCs w:val="26"/>
        </w:rPr>
        <w:t>năm học 2025 – 2026.</w:t>
      </w:r>
    </w:p>
    <w:p w14:paraId="405C3C8D" w14:textId="7D61285D" w:rsidR="005717C8" w:rsidRDefault="00D15199" w:rsidP="00D23155">
      <w:pPr>
        <w:ind w:left="397" w:hanging="198"/>
        <w:jc w:val="both"/>
        <w:rPr>
          <w:rFonts w:cs="Times New Roman"/>
          <w:szCs w:val="26"/>
        </w:rPr>
      </w:pPr>
      <w:r w:rsidRPr="00D23155">
        <w:rPr>
          <w:rFonts w:cs="Times New Roman"/>
          <w:szCs w:val="26"/>
        </w:rPr>
        <w:t xml:space="preserve">– </w:t>
      </w:r>
      <w:r w:rsidR="000255BE">
        <w:rPr>
          <w:rFonts w:cs="Times New Roman"/>
          <w:szCs w:val="26"/>
        </w:rPr>
        <w:t xml:space="preserve">Khoa </w:t>
      </w:r>
      <w:r w:rsidR="00F349AF">
        <w:rPr>
          <w:rFonts w:cs="Times New Roman"/>
          <w:szCs w:val="26"/>
        </w:rPr>
        <w:t>tham gia lớp học chuyển đổi số ngày 14/7/2026 cùng các khoa khác của trường</w:t>
      </w:r>
    </w:p>
    <w:p w14:paraId="7599AA00" w14:textId="77446142" w:rsidR="004440A3" w:rsidRDefault="004440A3" w:rsidP="004440A3">
      <w:pPr>
        <w:ind w:left="397" w:hanging="198"/>
        <w:jc w:val="both"/>
        <w:rPr>
          <w:rFonts w:cs="Times New Roman"/>
          <w:szCs w:val="26"/>
        </w:rPr>
      </w:pPr>
      <w:r w:rsidRPr="00D23155">
        <w:rPr>
          <w:rFonts w:cs="Times New Roman"/>
          <w:szCs w:val="26"/>
        </w:rPr>
        <w:t xml:space="preserve">– </w:t>
      </w:r>
      <w:r>
        <w:rPr>
          <w:rFonts w:cs="Times New Roman"/>
          <w:szCs w:val="26"/>
        </w:rPr>
        <w:t>Ngày 1</w:t>
      </w:r>
      <w:r>
        <w:rPr>
          <w:rFonts w:cs="Times New Roman"/>
          <w:szCs w:val="26"/>
        </w:rPr>
        <w:t>4</w:t>
      </w:r>
      <w:r>
        <w:rPr>
          <w:rFonts w:cs="Times New Roman"/>
          <w:szCs w:val="26"/>
        </w:rPr>
        <w:t>/07/2026 họp khoa tháng 7 bình xét danh hiệu thi đua, khen thưởng năm học 2025-2026 .</w:t>
      </w:r>
    </w:p>
    <w:p w14:paraId="2D8BD24D" w14:textId="1AE5EB46" w:rsidR="005717C8" w:rsidRPr="00D23155" w:rsidRDefault="00D15199" w:rsidP="00D23155">
      <w:pPr>
        <w:ind w:left="397" w:hanging="198"/>
        <w:jc w:val="both"/>
        <w:rPr>
          <w:rFonts w:cs="Times New Roman"/>
          <w:szCs w:val="26"/>
        </w:rPr>
      </w:pPr>
      <w:r w:rsidRPr="00D23155">
        <w:rPr>
          <w:rFonts w:cs="Times New Roman"/>
          <w:szCs w:val="26"/>
        </w:rPr>
        <w:t xml:space="preserve">– </w:t>
      </w:r>
      <w:r w:rsidR="000255BE">
        <w:rPr>
          <w:rFonts w:cs="Times New Roman"/>
          <w:szCs w:val="26"/>
        </w:rPr>
        <w:t xml:space="preserve">Giảng viên </w:t>
      </w:r>
      <w:r w:rsidR="00224824">
        <w:rPr>
          <w:rFonts w:cs="Times New Roman"/>
          <w:szCs w:val="26"/>
        </w:rPr>
        <w:t>các tổ rà soát hoàn thiện lại tài liệu học tập trong thời gian nghỉ hè để chuẩn bị cho</w:t>
      </w:r>
      <w:r w:rsidRPr="00D23155">
        <w:rPr>
          <w:rFonts w:cs="Times New Roman"/>
          <w:szCs w:val="26"/>
        </w:rPr>
        <w:t xml:space="preserve"> năm học 202</w:t>
      </w:r>
      <w:r w:rsidR="00224824">
        <w:rPr>
          <w:rFonts w:cs="Times New Roman"/>
          <w:szCs w:val="26"/>
        </w:rPr>
        <w:t>6</w:t>
      </w:r>
      <w:r w:rsidRPr="00D23155">
        <w:rPr>
          <w:rFonts w:cs="Times New Roman"/>
          <w:szCs w:val="26"/>
        </w:rPr>
        <w:t xml:space="preserve"> – 202</w:t>
      </w:r>
      <w:r w:rsidR="00224824">
        <w:rPr>
          <w:rFonts w:cs="Times New Roman"/>
          <w:szCs w:val="26"/>
        </w:rPr>
        <w:t>7</w:t>
      </w:r>
      <w:r w:rsidRPr="00D23155">
        <w:rPr>
          <w:rFonts w:cs="Times New Roman"/>
          <w:szCs w:val="26"/>
        </w:rPr>
        <w:t>.</w:t>
      </w:r>
    </w:p>
    <w:p w14:paraId="680FAF15" w14:textId="77777777" w:rsidR="005717C8" w:rsidRPr="00D23155" w:rsidRDefault="00D15199" w:rsidP="00D23155">
      <w:pPr>
        <w:ind w:left="397" w:hanging="198"/>
        <w:jc w:val="both"/>
        <w:rPr>
          <w:rFonts w:cs="Times New Roman"/>
          <w:szCs w:val="26"/>
        </w:rPr>
      </w:pPr>
      <w:r w:rsidRPr="00D23155">
        <w:rPr>
          <w:rFonts w:cs="Times New Roman"/>
          <w:szCs w:val="26"/>
        </w:rPr>
        <w:t>– Thường xuyên nhắc nhở giảng viên thực hiện tốt công tác giáo viên chủ nhiệm đối với các lớp được phân công theo lịch trên thời khóa biểu.</w:t>
      </w:r>
    </w:p>
    <w:p w14:paraId="3CBCB409" w14:textId="544D24CF" w:rsidR="005717C8" w:rsidRDefault="00D15199" w:rsidP="00D23155">
      <w:pPr>
        <w:ind w:left="397" w:hanging="198"/>
        <w:jc w:val="both"/>
        <w:rPr>
          <w:rFonts w:cs="Times New Roman"/>
          <w:szCs w:val="26"/>
        </w:rPr>
      </w:pPr>
      <w:r w:rsidRPr="00D23155">
        <w:rPr>
          <w:rFonts w:cs="Times New Roman"/>
          <w:szCs w:val="26"/>
        </w:rPr>
        <w:t xml:space="preserve">– Giảng viên </w:t>
      </w:r>
      <w:r w:rsidR="0083105D">
        <w:rPr>
          <w:rFonts w:cs="Times New Roman"/>
          <w:szCs w:val="26"/>
        </w:rPr>
        <w:t>nghỉ hè 6 tuần bắt đầu từ ngày 13/7/2026 đến hết ngày 30/8/2026 và nghỉ lễ Quốc khánh 2/9/2026</w:t>
      </w:r>
      <w:r w:rsidR="00702EB7">
        <w:rPr>
          <w:rFonts w:cs="Times New Roman"/>
          <w:szCs w:val="26"/>
        </w:rPr>
        <w:t>;</w:t>
      </w:r>
    </w:p>
    <w:p w14:paraId="6D632676" w14:textId="64DBA62C" w:rsidR="00FF04BB" w:rsidRDefault="00FF04BB" w:rsidP="00D23155">
      <w:pPr>
        <w:ind w:left="397" w:hanging="198"/>
        <w:jc w:val="both"/>
        <w:rPr>
          <w:rFonts w:cs="Times New Roman"/>
          <w:szCs w:val="26"/>
        </w:rPr>
      </w:pPr>
      <w:r w:rsidRPr="00D23155">
        <w:rPr>
          <w:rFonts w:cs="Times New Roman"/>
          <w:szCs w:val="26"/>
        </w:rPr>
        <w:t xml:space="preserve">– </w:t>
      </w:r>
      <w:r w:rsidR="00702EB7">
        <w:rPr>
          <w:rFonts w:cs="Times New Roman"/>
          <w:szCs w:val="26"/>
        </w:rPr>
        <w:t>Đề</w:t>
      </w:r>
      <w:r>
        <w:rPr>
          <w:rFonts w:cs="Times New Roman"/>
          <w:szCs w:val="26"/>
        </w:rPr>
        <w:t xml:space="preserve"> tài hội thảo khoa học cấp khoa: </w:t>
      </w:r>
      <w:r w:rsidR="001679B4" w:rsidRPr="00702EB7">
        <w:t>“Giải pháp nâng cao hiệu quả chuyển đổi số trong hoạt động đào tạo tại Khoa Giáo dục đại cương, Trường Cao đẳng Lý Tự Trọng Thành phố Hồ Chí Minh”</w:t>
      </w:r>
      <w:r w:rsidR="00B5459B" w:rsidRPr="00702EB7">
        <w:t xml:space="preserve">. </w:t>
      </w:r>
      <w:r w:rsidR="00B5459B">
        <w:t>Dự kiến tổ chức hội thảo</w:t>
      </w:r>
      <w:r w:rsidR="0046290A">
        <w:t xml:space="preserve"> khoa</w:t>
      </w:r>
      <w:r w:rsidR="00B5459B">
        <w:t xml:space="preserve"> vào ngày 28</w:t>
      </w:r>
      <w:r w:rsidR="0072208B">
        <w:t>/</w:t>
      </w:r>
      <w:r w:rsidR="00B5459B">
        <w:t>08</w:t>
      </w:r>
      <w:r w:rsidR="0072208B">
        <w:t>/</w:t>
      </w:r>
      <w:r w:rsidR="00B5459B">
        <w:t>2026</w:t>
      </w:r>
      <w:r w:rsidR="00702EB7">
        <w:t xml:space="preserve">. </w:t>
      </w:r>
      <w:r w:rsidR="000101EB">
        <w:t xml:space="preserve">Thầy, Cô </w:t>
      </w:r>
      <w:r w:rsidR="00702EB7">
        <w:t xml:space="preserve">viết bài hội thảo theo đúng chủ đề và hình thức </w:t>
      </w:r>
      <w:r w:rsidR="0037495E">
        <w:t>hội thảo</w:t>
      </w:r>
      <w:r w:rsidR="00A47753">
        <w:t xml:space="preserve"> gửi qua Cô Vân, Cô Thu Nga, Cô Hồng</w:t>
      </w:r>
      <w:r w:rsidR="0037495E">
        <w:t>.</w:t>
      </w:r>
      <w:r w:rsidR="000101EB">
        <w:t xml:space="preserve"> </w:t>
      </w:r>
    </w:p>
    <w:p w14:paraId="110BACE3" w14:textId="0B374803" w:rsidR="00362063" w:rsidRDefault="00362063" w:rsidP="00362063">
      <w:pPr>
        <w:ind w:left="397" w:hanging="198"/>
        <w:jc w:val="both"/>
        <w:rPr>
          <w:rFonts w:cs="Times New Roman"/>
          <w:szCs w:val="26"/>
        </w:rPr>
      </w:pPr>
      <w:r w:rsidRPr="00D23155">
        <w:rPr>
          <w:rFonts w:cs="Times New Roman"/>
          <w:szCs w:val="26"/>
        </w:rPr>
        <w:lastRenderedPageBreak/>
        <w:t xml:space="preserve">– </w:t>
      </w:r>
      <w:r>
        <w:rPr>
          <w:rFonts w:cs="Times New Roman"/>
          <w:szCs w:val="26"/>
        </w:rPr>
        <w:t>Tổ Văn hóa hoàn thiện xếp thời khóa biểu 2 môn Văn hóa giảng dạy trong tháng 8,9/2026</w:t>
      </w:r>
    </w:p>
    <w:p w14:paraId="2EFFEA7E" w14:textId="505E51A1" w:rsidR="0080264F" w:rsidRDefault="00061992" w:rsidP="00061992">
      <w:pPr>
        <w:ind w:left="397" w:hanging="198"/>
        <w:jc w:val="both"/>
        <w:rPr>
          <w:rFonts w:cs="Times New Roman"/>
          <w:szCs w:val="26"/>
        </w:rPr>
      </w:pPr>
      <w:r w:rsidRPr="00D23155">
        <w:rPr>
          <w:rFonts w:cs="Times New Roman"/>
          <w:szCs w:val="26"/>
        </w:rPr>
        <w:t xml:space="preserve">– </w:t>
      </w:r>
      <w:r>
        <w:rPr>
          <w:rFonts w:cs="Times New Roman"/>
          <w:szCs w:val="26"/>
        </w:rPr>
        <w:t xml:space="preserve">Xếp thi đua tháng </w:t>
      </w:r>
      <w:r w:rsidR="00224824">
        <w:rPr>
          <w:rFonts w:cs="Times New Roman"/>
          <w:szCs w:val="26"/>
        </w:rPr>
        <w:t>7</w:t>
      </w:r>
      <w:r>
        <w:rPr>
          <w:rFonts w:cs="Times New Roman"/>
          <w:szCs w:val="26"/>
        </w:rPr>
        <w:t xml:space="preserve">2026 </w:t>
      </w:r>
    </w:p>
    <w:p w14:paraId="2E539D54" w14:textId="628D6E9D" w:rsidR="005717C8" w:rsidRPr="00D23155" w:rsidRDefault="00D15199" w:rsidP="00D23155">
      <w:pPr>
        <w:ind w:left="397" w:hanging="198"/>
        <w:jc w:val="both"/>
        <w:rPr>
          <w:rFonts w:cs="Times New Roman"/>
          <w:szCs w:val="26"/>
        </w:rPr>
      </w:pPr>
      <w:r w:rsidRPr="00D23155">
        <w:rPr>
          <w:rFonts w:cs="Times New Roman"/>
          <w:szCs w:val="26"/>
        </w:rPr>
        <w:t xml:space="preserve">– Tiếp tục thực hiện tốt các quy định của Nhà trường; tham gia các hoạt động theo sự điều động và thực hiện kế hoạch </w:t>
      </w:r>
      <w:r w:rsidR="000255BE">
        <w:rPr>
          <w:rFonts w:cs="Times New Roman"/>
          <w:szCs w:val="26"/>
        </w:rPr>
        <w:t>theo qui định.</w:t>
      </w:r>
    </w:p>
    <w:p w14:paraId="58C7741C" w14:textId="77777777" w:rsidR="005717C8" w:rsidRPr="00D23155" w:rsidRDefault="00D15199" w:rsidP="00D23155">
      <w:pPr>
        <w:pStyle w:val="Heading2"/>
        <w:spacing w:before="0" w:after="60"/>
        <w:jc w:val="both"/>
        <w:rPr>
          <w:rFonts w:ascii="Times New Roman" w:hAnsi="Times New Roman" w:cs="Times New Roman"/>
        </w:rPr>
      </w:pPr>
      <w:r w:rsidRPr="00D23155">
        <w:rPr>
          <w:rFonts w:ascii="Times New Roman" w:eastAsia="Times New Roman" w:hAnsi="Times New Roman" w:cs="Times New Roman"/>
        </w:rPr>
        <w:t>2. Công tác khác của khoa</w:t>
      </w:r>
    </w:p>
    <w:p w14:paraId="76BE32C8" w14:textId="6C8026F8" w:rsidR="005717C8" w:rsidRDefault="00D15199" w:rsidP="00D23155">
      <w:pPr>
        <w:ind w:left="397" w:hanging="198"/>
        <w:jc w:val="both"/>
        <w:rPr>
          <w:rFonts w:cs="Times New Roman"/>
          <w:szCs w:val="26"/>
        </w:rPr>
      </w:pPr>
      <w:r w:rsidRPr="00D23155">
        <w:rPr>
          <w:rFonts w:cs="Times New Roman"/>
          <w:szCs w:val="26"/>
        </w:rPr>
        <w:t>– Tiếp tục theo dõi, chia sẻ thông báo, tin tức từ fanpage của Trường; chuyển tiếp thông tin đến sinh viên; tham gia công tác tuyển sinh và quảng bá thông tin tuyển sinh trên Facebook, Zalo cá nhân.</w:t>
      </w:r>
    </w:p>
    <w:p w14:paraId="0B63DD1A" w14:textId="1C87F50F" w:rsidR="006D3038" w:rsidRPr="00D23155" w:rsidRDefault="006D3038" w:rsidP="00D23155">
      <w:pPr>
        <w:ind w:left="397" w:hanging="198"/>
        <w:jc w:val="both"/>
        <w:rPr>
          <w:rFonts w:cs="Times New Roman"/>
          <w:szCs w:val="26"/>
        </w:rPr>
      </w:pPr>
      <w:r w:rsidRPr="00D23155">
        <w:rPr>
          <w:rFonts w:cs="Times New Roman"/>
          <w:szCs w:val="26"/>
        </w:rPr>
        <w:t>– Tiếp tục</w:t>
      </w:r>
      <w:r>
        <w:rPr>
          <w:rFonts w:cs="Times New Roman"/>
          <w:szCs w:val="26"/>
        </w:rPr>
        <w:t xml:space="preserve"> thực hiện hoàn thành kế hoạch tuyển sinh Tỉnh của khoa theo kế hoạch nhà trường.</w:t>
      </w:r>
    </w:p>
    <w:p w14:paraId="79AF0FF9" w14:textId="3E968D0E" w:rsidR="005717C8" w:rsidRPr="00D23155" w:rsidRDefault="00D15199" w:rsidP="00D23155">
      <w:pPr>
        <w:ind w:left="397" w:hanging="198"/>
        <w:jc w:val="both"/>
        <w:rPr>
          <w:rFonts w:cs="Times New Roman"/>
          <w:szCs w:val="26"/>
        </w:rPr>
      </w:pPr>
      <w:r w:rsidRPr="00D23155">
        <w:rPr>
          <w:rFonts w:cs="Times New Roman"/>
          <w:szCs w:val="26"/>
        </w:rPr>
        <w:t xml:space="preserve">– Tiếp tục giữ gìn kỷ cương, nề nếp trong đơn vị. </w:t>
      </w:r>
      <w:r w:rsidR="0084552A">
        <w:rPr>
          <w:rFonts w:cs="Times New Roman"/>
          <w:szCs w:val="26"/>
        </w:rPr>
        <w:t xml:space="preserve">Thầy, Cô </w:t>
      </w:r>
      <w:r w:rsidRPr="00D23155">
        <w:rPr>
          <w:rFonts w:cs="Times New Roman"/>
          <w:szCs w:val="26"/>
        </w:rPr>
        <w:t>cuối cùng rời khỏi khoa có trách nhiệm kiểm tra điện, quạt, các thiết bị sử dụng chung và khóa cửa khoa khi ra về.</w:t>
      </w:r>
    </w:p>
    <w:p w14:paraId="4C04C442" w14:textId="645C647E" w:rsidR="005717C8" w:rsidRPr="00D23155" w:rsidRDefault="00D15199" w:rsidP="00D23155">
      <w:pPr>
        <w:ind w:left="397" w:hanging="198"/>
        <w:jc w:val="both"/>
        <w:rPr>
          <w:rFonts w:cs="Times New Roman"/>
          <w:szCs w:val="26"/>
        </w:rPr>
      </w:pPr>
      <w:r w:rsidRPr="00D23155">
        <w:rPr>
          <w:rFonts w:cs="Times New Roman"/>
          <w:szCs w:val="26"/>
        </w:rPr>
        <w:t xml:space="preserve">– Thực hiện tốt quy tắc văn hóa ứng xử trong đơn vị, trong hội họp và trong trao đổi thông tin theo quy định chung của Nhà trường và các nội dung được triển khai trong Nghị quyết Đảng bộ </w:t>
      </w:r>
      <w:r w:rsidR="00813068">
        <w:rPr>
          <w:rFonts w:cs="Times New Roman"/>
          <w:szCs w:val="26"/>
        </w:rPr>
        <w:t>hàng</w:t>
      </w:r>
      <w:r w:rsidRPr="00D23155">
        <w:rPr>
          <w:rFonts w:cs="Times New Roman"/>
          <w:szCs w:val="26"/>
        </w:rPr>
        <w:t xml:space="preserve"> tháng.</w:t>
      </w:r>
    </w:p>
    <w:p w14:paraId="6DE9FB1B" w14:textId="403DC767" w:rsidR="005717C8" w:rsidRPr="00D23155" w:rsidRDefault="00D15199" w:rsidP="00D23155">
      <w:pPr>
        <w:ind w:left="397" w:hanging="198"/>
        <w:jc w:val="both"/>
        <w:rPr>
          <w:rFonts w:cs="Times New Roman"/>
          <w:szCs w:val="26"/>
        </w:rPr>
      </w:pPr>
      <w:r w:rsidRPr="00D23155">
        <w:rPr>
          <w:rFonts w:cs="Times New Roman"/>
          <w:szCs w:val="26"/>
        </w:rPr>
        <w:t xml:space="preserve">– </w:t>
      </w:r>
      <w:r w:rsidR="00A30D53">
        <w:rPr>
          <w:rFonts w:cs="Times New Roman"/>
          <w:szCs w:val="26"/>
        </w:rPr>
        <w:t>Mỗi</w:t>
      </w:r>
      <w:r w:rsidRPr="00D23155">
        <w:rPr>
          <w:rFonts w:cs="Times New Roman"/>
          <w:szCs w:val="26"/>
        </w:rPr>
        <w:t xml:space="preserve"> tháng, khoa tổ chức họp một lần để tổng kết hoạt động, xét thi đua và đánh giá quý. Trường hợp có công việc đột xuất của Nhà trường hoặc của khoa, có thể tổ chức họp lần thứ hai trở lên theo hình thức trực tiếp hoặc trực tuyến.</w:t>
      </w:r>
    </w:p>
    <w:p w14:paraId="44532090" w14:textId="2DA2A958" w:rsidR="005717C8" w:rsidRPr="00D23155" w:rsidRDefault="00D15199" w:rsidP="00D23155">
      <w:pPr>
        <w:ind w:left="397" w:hanging="198"/>
        <w:jc w:val="both"/>
        <w:rPr>
          <w:rFonts w:cs="Times New Roman"/>
          <w:szCs w:val="26"/>
        </w:rPr>
      </w:pPr>
      <w:r w:rsidRPr="00D23155">
        <w:rPr>
          <w:rFonts w:cs="Times New Roman"/>
          <w:szCs w:val="26"/>
        </w:rPr>
        <w:t xml:space="preserve">– Mỗi tổ bộ môn triển khai nội dung họp giao ban của Nhà trường đến giảng viên trong tổ </w:t>
      </w:r>
      <w:r w:rsidR="007F57F5">
        <w:rPr>
          <w:rFonts w:cs="Times New Roman"/>
          <w:szCs w:val="26"/>
        </w:rPr>
        <w:t xml:space="preserve">vào đầu tháng </w:t>
      </w:r>
      <w:r w:rsidRPr="00D23155">
        <w:rPr>
          <w:rFonts w:cs="Times New Roman"/>
          <w:szCs w:val="26"/>
        </w:rPr>
        <w:t>sau cuộc họp cán bộ quản lý khoa và phụ trách tổ.</w:t>
      </w:r>
    </w:p>
    <w:p w14:paraId="44150190" w14:textId="77777777" w:rsidR="005717C8" w:rsidRPr="00D23155" w:rsidRDefault="00D15199" w:rsidP="00D23155">
      <w:pPr>
        <w:pStyle w:val="Heading2"/>
        <w:spacing w:before="0" w:after="60"/>
        <w:jc w:val="both"/>
        <w:rPr>
          <w:rFonts w:ascii="Times New Roman" w:hAnsi="Times New Roman" w:cs="Times New Roman"/>
        </w:rPr>
      </w:pPr>
      <w:r w:rsidRPr="00D23155">
        <w:rPr>
          <w:rFonts w:ascii="Times New Roman" w:eastAsia="Times New Roman" w:hAnsi="Times New Roman" w:cs="Times New Roman"/>
        </w:rPr>
        <w:t>3. Quy trình tổng hợp, đề xuất thi đua</w:t>
      </w:r>
    </w:p>
    <w:p w14:paraId="74E9D590" w14:textId="6A691BE6" w:rsidR="005717C8" w:rsidRPr="00D23155" w:rsidRDefault="00D15199" w:rsidP="00D23155">
      <w:pPr>
        <w:ind w:left="397" w:hanging="198"/>
        <w:jc w:val="both"/>
        <w:rPr>
          <w:rFonts w:cs="Times New Roman"/>
          <w:szCs w:val="26"/>
        </w:rPr>
      </w:pPr>
      <w:r w:rsidRPr="00D23155">
        <w:rPr>
          <w:rFonts w:cs="Times New Roman"/>
          <w:szCs w:val="26"/>
        </w:rPr>
        <w:t>– Trước ngày 25 h</w:t>
      </w:r>
      <w:r w:rsidR="00731B9C">
        <w:rPr>
          <w:rFonts w:cs="Times New Roman"/>
          <w:szCs w:val="26"/>
        </w:rPr>
        <w:t>àng</w:t>
      </w:r>
      <w:r w:rsidRPr="00D23155">
        <w:rPr>
          <w:rFonts w:cs="Times New Roman"/>
          <w:szCs w:val="26"/>
        </w:rPr>
        <w:t xml:space="preserve"> tháng, thầy</w:t>
      </w:r>
      <w:r w:rsidR="00E13FC2">
        <w:rPr>
          <w:rFonts w:cs="Times New Roman"/>
          <w:szCs w:val="26"/>
        </w:rPr>
        <w:t xml:space="preserve">, </w:t>
      </w:r>
      <w:r w:rsidRPr="00D23155">
        <w:rPr>
          <w:rFonts w:cs="Times New Roman"/>
          <w:szCs w:val="26"/>
        </w:rPr>
        <w:t>cô phụ trách bộ môn tổng hợp công việc, đánh giá giảng viên trong tổ qua bảng tổng hợp và gửi cô Vân để xét thi đua; đồng thời kịp thời nhắc nhở, chỉnh sửa nội dung thi đua khi họp.</w:t>
      </w:r>
    </w:p>
    <w:p w14:paraId="49B2F6DD" w14:textId="77777777" w:rsidR="005717C8" w:rsidRPr="00D23155" w:rsidRDefault="00D15199" w:rsidP="00D23155">
      <w:pPr>
        <w:ind w:left="397" w:hanging="198"/>
        <w:jc w:val="both"/>
        <w:rPr>
          <w:rFonts w:cs="Times New Roman"/>
          <w:szCs w:val="26"/>
        </w:rPr>
      </w:pPr>
      <w:r w:rsidRPr="00D23155">
        <w:rPr>
          <w:rFonts w:cs="Times New Roman"/>
          <w:szCs w:val="26"/>
        </w:rPr>
        <w:t>– Công việc cấp trường là công việc được huy động theo kế hoạch của Trường, do Nhà trường phân công và ghi nhận thi đua trên cơ sở hiệu quả thực hiện. Một số trường hợp đặc thù của khoa có thể được tính việc cấp trường khi được Trưởng khoa đề xuất và cấp có thẩm quyền xem xét.</w:t>
      </w:r>
    </w:p>
    <w:p w14:paraId="71B5585F" w14:textId="77777777" w:rsidR="005717C8" w:rsidRPr="00D23155" w:rsidRDefault="00D15199" w:rsidP="00D23155">
      <w:pPr>
        <w:ind w:left="397" w:hanging="198"/>
        <w:jc w:val="both"/>
        <w:rPr>
          <w:rFonts w:cs="Times New Roman"/>
          <w:szCs w:val="26"/>
        </w:rPr>
      </w:pPr>
      <w:r w:rsidRPr="00D23155">
        <w:rPr>
          <w:rFonts w:cs="Times New Roman"/>
          <w:szCs w:val="26"/>
        </w:rPr>
        <w:t>– Công việc cấp khoa là công việc do khoa tổ chức, phân công hoặc phối hợp với đơn vị khác; được Trưởng khoa đề xuất tính việc cấp khoa theo đúng quy trình, căn cứ thông tin từ giảng viên và các đơn vị liên quan trước khi kế hoạch được ký duyệt.</w:t>
      </w:r>
    </w:p>
    <w:p w14:paraId="550C176B" w14:textId="77777777" w:rsidR="005717C8" w:rsidRPr="00D23155" w:rsidRDefault="00D15199" w:rsidP="00D23155">
      <w:pPr>
        <w:ind w:left="397" w:hanging="198"/>
        <w:jc w:val="both"/>
        <w:rPr>
          <w:rFonts w:cs="Times New Roman"/>
          <w:szCs w:val="26"/>
        </w:rPr>
      </w:pPr>
      <w:r w:rsidRPr="00D23155">
        <w:rPr>
          <w:rFonts w:cs="Times New Roman"/>
          <w:szCs w:val="26"/>
        </w:rPr>
        <w:t>– Các mức xếp loại A1, A2, A3, A4, B1... thực hiện theo bảng tiêu chí thi đua. Các trường hợp ngoại lệ được khoa họp đề xuất, Hội đồng Thi đua xem xét và quyết định.</w:t>
      </w:r>
    </w:p>
    <w:p w14:paraId="4BEB34B8" w14:textId="77777777" w:rsidR="005717C8" w:rsidRPr="00D23155" w:rsidRDefault="00D15199" w:rsidP="00D23155">
      <w:pPr>
        <w:ind w:left="397" w:hanging="198"/>
        <w:jc w:val="both"/>
        <w:rPr>
          <w:rFonts w:cs="Times New Roman"/>
          <w:szCs w:val="26"/>
        </w:rPr>
      </w:pPr>
      <w:r w:rsidRPr="00D23155">
        <w:rPr>
          <w:rFonts w:cs="Times New Roman"/>
          <w:szCs w:val="26"/>
        </w:rPr>
        <w:t>– Các kế hoạch hoạt động phong trào của khoa là những hoạt động do thầy, cô đề xuất và xây dựng để khoa triển khai, nhằm đẩy mạnh phong trào thi đua; không thuộc tiêu chí bắt buộc của công tác giảng dạy.</w:t>
      </w:r>
    </w:p>
    <w:p w14:paraId="19525050" w14:textId="4A2D93B1" w:rsidR="005717C8" w:rsidRPr="00D23155" w:rsidRDefault="00D15199" w:rsidP="00D23155">
      <w:pPr>
        <w:spacing w:before="160" w:after="200"/>
        <w:jc w:val="both"/>
        <w:rPr>
          <w:rFonts w:cs="Times New Roman"/>
          <w:szCs w:val="26"/>
        </w:rPr>
      </w:pPr>
      <w:r w:rsidRPr="00D23155">
        <w:rPr>
          <w:rFonts w:cs="Times New Roman"/>
          <w:szCs w:val="26"/>
        </w:rPr>
        <w:t xml:space="preserve">Trên đây là nội dung tổng kết hoạt động tháng </w:t>
      </w:r>
      <w:r w:rsidR="00F8729F">
        <w:rPr>
          <w:rFonts w:cs="Times New Roman"/>
          <w:szCs w:val="26"/>
        </w:rPr>
        <w:t>6</w:t>
      </w:r>
      <w:r w:rsidRPr="00D23155">
        <w:rPr>
          <w:rFonts w:cs="Times New Roman"/>
          <w:szCs w:val="26"/>
        </w:rPr>
        <w:t xml:space="preserve">/2026 và kế hoạch hoạt động tháng </w:t>
      </w:r>
      <w:r w:rsidR="00A7225E">
        <w:rPr>
          <w:rFonts w:cs="Times New Roman"/>
          <w:szCs w:val="26"/>
        </w:rPr>
        <w:t>7</w:t>
      </w:r>
      <w:r w:rsidRPr="00D23155">
        <w:rPr>
          <w:rFonts w:cs="Times New Roman"/>
          <w:szCs w:val="26"/>
        </w:rPr>
        <w:t>/2026 của Khoa Giáo dục đại cương. Kính mong quý thầy, cô đóng góp ý kiến bổ sung để hoàn thiện kế hoạch và triển khai thực hiện hiệu quả.</w:t>
      </w:r>
    </w:p>
    <w:p w14:paraId="05DFBBE6" w14:textId="7D93905E" w:rsidR="005717C8" w:rsidRPr="00D23155" w:rsidRDefault="00D23155" w:rsidP="00D23155">
      <w:pPr>
        <w:spacing w:after="320"/>
        <w:rPr>
          <w:rFonts w:cs="Times New Roman"/>
          <w:szCs w:val="26"/>
        </w:rPr>
      </w:pPr>
      <w:r>
        <w:rPr>
          <w:rFonts w:cs="Times New Roman"/>
          <w:i/>
          <w:szCs w:val="26"/>
        </w:rPr>
        <w:lastRenderedPageBreak/>
        <w:t xml:space="preserve"> </w:t>
      </w:r>
      <w:r w:rsidR="00D15199" w:rsidRPr="00D23155">
        <w:rPr>
          <w:rFonts w:cs="Times New Roman"/>
          <w:i/>
          <w:szCs w:val="26"/>
        </w:rPr>
        <w:t>Trân trọng!</w:t>
      </w:r>
    </w:p>
    <w:p w14:paraId="733807D2" w14:textId="77777777" w:rsidR="005717C8" w:rsidRPr="00D23155" w:rsidRDefault="00D15199" w:rsidP="00D23155">
      <w:pPr>
        <w:spacing w:after="1000"/>
        <w:jc w:val="right"/>
        <w:rPr>
          <w:rFonts w:cs="Times New Roman"/>
          <w:szCs w:val="26"/>
        </w:rPr>
      </w:pPr>
      <w:r w:rsidRPr="00D23155">
        <w:rPr>
          <w:rFonts w:cs="Times New Roman"/>
          <w:b/>
          <w:szCs w:val="26"/>
        </w:rPr>
        <w:t>TRƯỞNG KHOA</w:t>
      </w:r>
    </w:p>
    <w:p w14:paraId="4790F601" w14:textId="77777777" w:rsidR="005717C8" w:rsidRDefault="00D15199" w:rsidP="00D23155">
      <w:pPr>
        <w:jc w:val="right"/>
      </w:pPr>
      <w:r w:rsidRPr="00D23155">
        <w:rPr>
          <w:rFonts w:cs="Times New Roman"/>
          <w:i/>
          <w:szCs w:val="26"/>
        </w:rPr>
        <w:t>(Ký, ghi rõ họ tên</w:t>
      </w:r>
      <w:r>
        <w:rPr>
          <w:i/>
          <w:sz w:val="24"/>
        </w:rPr>
        <w:t>)</w:t>
      </w:r>
    </w:p>
    <w:sectPr w:rsidR="005717C8"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3AF12A7"/>
    <w:multiLevelType w:val="hybridMultilevel"/>
    <w:tmpl w:val="D9DA1F84"/>
    <w:lvl w:ilvl="0" w:tplc="1F88076A">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06CF677B"/>
    <w:multiLevelType w:val="hybridMultilevel"/>
    <w:tmpl w:val="1D688F10"/>
    <w:lvl w:ilvl="0" w:tplc="F92CA406">
      <w:start w:val="1"/>
      <w:numFmt w:val="bullet"/>
      <w:lvlText w:val="-"/>
      <w:lvlJc w:val="left"/>
      <w:pPr>
        <w:ind w:left="559" w:hanging="360"/>
      </w:pPr>
      <w:rPr>
        <w:rFonts w:ascii="Times New Roman" w:eastAsia="Times New Roman" w:hAnsi="Times New Roman" w:cs="Times New Roman" w:hint="default"/>
      </w:rPr>
    </w:lvl>
    <w:lvl w:ilvl="1" w:tplc="04090003" w:tentative="1">
      <w:start w:val="1"/>
      <w:numFmt w:val="bullet"/>
      <w:lvlText w:val="o"/>
      <w:lvlJc w:val="left"/>
      <w:pPr>
        <w:ind w:left="1279" w:hanging="360"/>
      </w:pPr>
      <w:rPr>
        <w:rFonts w:ascii="Courier New" w:hAnsi="Courier New" w:cs="Courier New" w:hint="default"/>
      </w:rPr>
    </w:lvl>
    <w:lvl w:ilvl="2" w:tplc="04090005" w:tentative="1">
      <w:start w:val="1"/>
      <w:numFmt w:val="bullet"/>
      <w:lvlText w:val=""/>
      <w:lvlJc w:val="left"/>
      <w:pPr>
        <w:ind w:left="1999" w:hanging="360"/>
      </w:pPr>
      <w:rPr>
        <w:rFonts w:ascii="Wingdings" w:hAnsi="Wingdings" w:hint="default"/>
      </w:rPr>
    </w:lvl>
    <w:lvl w:ilvl="3" w:tplc="04090001" w:tentative="1">
      <w:start w:val="1"/>
      <w:numFmt w:val="bullet"/>
      <w:lvlText w:val=""/>
      <w:lvlJc w:val="left"/>
      <w:pPr>
        <w:ind w:left="2719" w:hanging="360"/>
      </w:pPr>
      <w:rPr>
        <w:rFonts w:ascii="Symbol" w:hAnsi="Symbol" w:hint="default"/>
      </w:rPr>
    </w:lvl>
    <w:lvl w:ilvl="4" w:tplc="04090003" w:tentative="1">
      <w:start w:val="1"/>
      <w:numFmt w:val="bullet"/>
      <w:lvlText w:val="o"/>
      <w:lvlJc w:val="left"/>
      <w:pPr>
        <w:ind w:left="3439" w:hanging="360"/>
      </w:pPr>
      <w:rPr>
        <w:rFonts w:ascii="Courier New" w:hAnsi="Courier New" w:cs="Courier New" w:hint="default"/>
      </w:rPr>
    </w:lvl>
    <w:lvl w:ilvl="5" w:tplc="04090005" w:tentative="1">
      <w:start w:val="1"/>
      <w:numFmt w:val="bullet"/>
      <w:lvlText w:val=""/>
      <w:lvlJc w:val="left"/>
      <w:pPr>
        <w:ind w:left="4159" w:hanging="360"/>
      </w:pPr>
      <w:rPr>
        <w:rFonts w:ascii="Wingdings" w:hAnsi="Wingdings" w:hint="default"/>
      </w:rPr>
    </w:lvl>
    <w:lvl w:ilvl="6" w:tplc="04090001" w:tentative="1">
      <w:start w:val="1"/>
      <w:numFmt w:val="bullet"/>
      <w:lvlText w:val=""/>
      <w:lvlJc w:val="left"/>
      <w:pPr>
        <w:ind w:left="4879" w:hanging="360"/>
      </w:pPr>
      <w:rPr>
        <w:rFonts w:ascii="Symbol" w:hAnsi="Symbol" w:hint="default"/>
      </w:rPr>
    </w:lvl>
    <w:lvl w:ilvl="7" w:tplc="04090003" w:tentative="1">
      <w:start w:val="1"/>
      <w:numFmt w:val="bullet"/>
      <w:lvlText w:val="o"/>
      <w:lvlJc w:val="left"/>
      <w:pPr>
        <w:ind w:left="5599" w:hanging="360"/>
      </w:pPr>
      <w:rPr>
        <w:rFonts w:ascii="Courier New" w:hAnsi="Courier New" w:cs="Courier New" w:hint="default"/>
      </w:rPr>
    </w:lvl>
    <w:lvl w:ilvl="8" w:tplc="04090005" w:tentative="1">
      <w:start w:val="1"/>
      <w:numFmt w:val="bullet"/>
      <w:lvlText w:val=""/>
      <w:lvlJc w:val="left"/>
      <w:pPr>
        <w:ind w:left="6319" w:hanging="360"/>
      </w:pPr>
      <w:rPr>
        <w:rFonts w:ascii="Wingdings" w:hAnsi="Wingdings" w:hint="default"/>
      </w:rPr>
    </w:lvl>
  </w:abstractNum>
  <w:abstractNum w:abstractNumId="11" w15:restartNumberingAfterBreak="0">
    <w:nsid w:val="385424FC"/>
    <w:multiLevelType w:val="hybridMultilevel"/>
    <w:tmpl w:val="1CBA8A70"/>
    <w:lvl w:ilvl="0" w:tplc="73528D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5F2F99"/>
    <w:multiLevelType w:val="hybridMultilevel"/>
    <w:tmpl w:val="8DD47A30"/>
    <w:lvl w:ilvl="0" w:tplc="8FE823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8117E4"/>
    <w:multiLevelType w:val="hybridMultilevel"/>
    <w:tmpl w:val="52A62628"/>
    <w:lvl w:ilvl="0" w:tplc="D654F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C36F5"/>
    <w:multiLevelType w:val="hybridMultilevel"/>
    <w:tmpl w:val="177C6CF0"/>
    <w:lvl w:ilvl="0" w:tplc="D458CCD2">
      <w:numFmt w:val="bullet"/>
      <w:lvlText w:val="-"/>
      <w:lvlJc w:val="left"/>
      <w:pPr>
        <w:ind w:left="559" w:hanging="360"/>
      </w:pPr>
      <w:rPr>
        <w:rFonts w:ascii="Times New Roman" w:eastAsia="Times New Roman" w:hAnsi="Times New Roman" w:cs="Times New Roman" w:hint="default"/>
      </w:rPr>
    </w:lvl>
    <w:lvl w:ilvl="1" w:tplc="04090003" w:tentative="1">
      <w:start w:val="1"/>
      <w:numFmt w:val="bullet"/>
      <w:lvlText w:val="o"/>
      <w:lvlJc w:val="left"/>
      <w:pPr>
        <w:ind w:left="1279" w:hanging="360"/>
      </w:pPr>
      <w:rPr>
        <w:rFonts w:ascii="Courier New" w:hAnsi="Courier New" w:cs="Courier New" w:hint="default"/>
      </w:rPr>
    </w:lvl>
    <w:lvl w:ilvl="2" w:tplc="04090005" w:tentative="1">
      <w:start w:val="1"/>
      <w:numFmt w:val="bullet"/>
      <w:lvlText w:val=""/>
      <w:lvlJc w:val="left"/>
      <w:pPr>
        <w:ind w:left="1999" w:hanging="360"/>
      </w:pPr>
      <w:rPr>
        <w:rFonts w:ascii="Wingdings" w:hAnsi="Wingdings" w:hint="default"/>
      </w:rPr>
    </w:lvl>
    <w:lvl w:ilvl="3" w:tplc="04090001" w:tentative="1">
      <w:start w:val="1"/>
      <w:numFmt w:val="bullet"/>
      <w:lvlText w:val=""/>
      <w:lvlJc w:val="left"/>
      <w:pPr>
        <w:ind w:left="2719" w:hanging="360"/>
      </w:pPr>
      <w:rPr>
        <w:rFonts w:ascii="Symbol" w:hAnsi="Symbol" w:hint="default"/>
      </w:rPr>
    </w:lvl>
    <w:lvl w:ilvl="4" w:tplc="04090003" w:tentative="1">
      <w:start w:val="1"/>
      <w:numFmt w:val="bullet"/>
      <w:lvlText w:val="o"/>
      <w:lvlJc w:val="left"/>
      <w:pPr>
        <w:ind w:left="3439" w:hanging="360"/>
      </w:pPr>
      <w:rPr>
        <w:rFonts w:ascii="Courier New" w:hAnsi="Courier New" w:cs="Courier New" w:hint="default"/>
      </w:rPr>
    </w:lvl>
    <w:lvl w:ilvl="5" w:tplc="04090005" w:tentative="1">
      <w:start w:val="1"/>
      <w:numFmt w:val="bullet"/>
      <w:lvlText w:val=""/>
      <w:lvlJc w:val="left"/>
      <w:pPr>
        <w:ind w:left="4159" w:hanging="360"/>
      </w:pPr>
      <w:rPr>
        <w:rFonts w:ascii="Wingdings" w:hAnsi="Wingdings" w:hint="default"/>
      </w:rPr>
    </w:lvl>
    <w:lvl w:ilvl="6" w:tplc="04090001" w:tentative="1">
      <w:start w:val="1"/>
      <w:numFmt w:val="bullet"/>
      <w:lvlText w:val=""/>
      <w:lvlJc w:val="left"/>
      <w:pPr>
        <w:ind w:left="4879" w:hanging="360"/>
      </w:pPr>
      <w:rPr>
        <w:rFonts w:ascii="Symbol" w:hAnsi="Symbol" w:hint="default"/>
      </w:rPr>
    </w:lvl>
    <w:lvl w:ilvl="7" w:tplc="04090003" w:tentative="1">
      <w:start w:val="1"/>
      <w:numFmt w:val="bullet"/>
      <w:lvlText w:val="o"/>
      <w:lvlJc w:val="left"/>
      <w:pPr>
        <w:ind w:left="5599" w:hanging="360"/>
      </w:pPr>
      <w:rPr>
        <w:rFonts w:ascii="Courier New" w:hAnsi="Courier New" w:cs="Courier New" w:hint="default"/>
      </w:rPr>
    </w:lvl>
    <w:lvl w:ilvl="8" w:tplc="04090005" w:tentative="1">
      <w:start w:val="1"/>
      <w:numFmt w:val="bullet"/>
      <w:lvlText w:val=""/>
      <w:lvlJc w:val="left"/>
      <w:pPr>
        <w:ind w:left="6319"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4"/>
  </w:num>
  <w:num w:numId="11">
    <w:abstractNumId w:val="9"/>
  </w:num>
  <w:num w:numId="12">
    <w:abstractNumId w:val="13"/>
  </w:num>
  <w:num w:numId="13">
    <w:abstractNumId w:val="11"/>
  </w:num>
  <w:num w:numId="14">
    <w:abstractNumId w:val="1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1EB"/>
    <w:rsid w:val="000106A8"/>
    <w:rsid w:val="000126C1"/>
    <w:rsid w:val="000255BE"/>
    <w:rsid w:val="00034616"/>
    <w:rsid w:val="0005372A"/>
    <w:rsid w:val="0006063C"/>
    <w:rsid w:val="00061992"/>
    <w:rsid w:val="00062EAE"/>
    <w:rsid w:val="0008035A"/>
    <w:rsid w:val="0009692F"/>
    <w:rsid w:val="000A1CB9"/>
    <w:rsid w:val="000C4BAC"/>
    <w:rsid w:val="0010466A"/>
    <w:rsid w:val="00114278"/>
    <w:rsid w:val="00137C71"/>
    <w:rsid w:val="0014016D"/>
    <w:rsid w:val="0015063C"/>
    <w:rsid w:val="0015074B"/>
    <w:rsid w:val="00152C54"/>
    <w:rsid w:val="00157FE4"/>
    <w:rsid w:val="00161678"/>
    <w:rsid w:val="00164B22"/>
    <w:rsid w:val="001679B4"/>
    <w:rsid w:val="001A3083"/>
    <w:rsid w:val="001D586B"/>
    <w:rsid w:val="001E4C07"/>
    <w:rsid w:val="001E5B3C"/>
    <w:rsid w:val="001F6CDA"/>
    <w:rsid w:val="00201674"/>
    <w:rsid w:val="00212677"/>
    <w:rsid w:val="00224486"/>
    <w:rsid w:val="00224824"/>
    <w:rsid w:val="00237610"/>
    <w:rsid w:val="00237A90"/>
    <w:rsid w:val="00240E93"/>
    <w:rsid w:val="00267A10"/>
    <w:rsid w:val="0027226F"/>
    <w:rsid w:val="00272E65"/>
    <w:rsid w:val="002840B7"/>
    <w:rsid w:val="0028728D"/>
    <w:rsid w:val="002902E8"/>
    <w:rsid w:val="0029639D"/>
    <w:rsid w:val="002A1FD0"/>
    <w:rsid w:val="002B4DD6"/>
    <w:rsid w:val="002D14F0"/>
    <w:rsid w:val="002D2D4F"/>
    <w:rsid w:val="002E731B"/>
    <w:rsid w:val="00326F90"/>
    <w:rsid w:val="0033337C"/>
    <w:rsid w:val="00362063"/>
    <w:rsid w:val="0037495E"/>
    <w:rsid w:val="0038529B"/>
    <w:rsid w:val="00391099"/>
    <w:rsid w:val="003A6CCD"/>
    <w:rsid w:val="003C1C74"/>
    <w:rsid w:val="003C60F9"/>
    <w:rsid w:val="0041755C"/>
    <w:rsid w:val="004440A3"/>
    <w:rsid w:val="004452C1"/>
    <w:rsid w:val="0046290A"/>
    <w:rsid w:val="004759B8"/>
    <w:rsid w:val="00483EE3"/>
    <w:rsid w:val="00485E2D"/>
    <w:rsid w:val="004915D3"/>
    <w:rsid w:val="00494D56"/>
    <w:rsid w:val="004A0E92"/>
    <w:rsid w:val="004A78B8"/>
    <w:rsid w:val="004B2AFD"/>
    <w:rsid w:val="004C0DCA"/>
    <w:rsid w:val="004E4A2E"/>
    <w:rsid w:val="004F2D88"/>
    <w:rsid w:val="004F3211"/>
    <w:rsid w:val="005120DD"/>
    <w:rsid w:val="00536C63"/>
    <w:rsid w:val="005458A0"/>
    <w:rsid w:val="00553F04"/>
    <w:rsid w:val="005717C8"/>
    <w:rsid w:val="00586C63"/>
    <w:rsid w:val="005B061F"/>
    <w:rsid w:val="005E485D"/>
    <w:rsid w:val="00602F56"/>
    <w:rsid w:val="0060333B"/>
    <w:rsid w:val="00605E81"/>
    <w:rsid w:val="00617937"/>
    <w:rsid w:val="00626C77"/>
    <w:rsid w:val="00632D56"/>
    <w:rsid w:val="006354D7"/>
    <w:rsid w:val="00675CBA"/>
    <w:rsid w:val="0068256E"/>
    <w:rsid w:val="006847C5"/>
    <w:rsid w:val="00685F32"/>
    <w:rsid w:val="00691A07"/>
    <w:rsid w:val="006A194F"/>
    <w:rsid w:val="006C4520"/>
    <w:rsid w:val="006C597D"/>
    <w:rsid w:val="006C5E28"/>
    <w:rsid w:val="006D3038"/>
    <w:rsid w:val="006D3A2E"/>
    <w:rsid w:val="006E400D"/>
    <w:rsid w:val="006F1177"/>
    <w:rsid w:val="006F3406"/>
    <w:rsid w:val="00702EB7"/>
    <w:rsid w:val="0072208B"/>
    <w:rsid w:val="007251F2"/>
    <w:rsid w:val="00731B9C"/>
    <w:rsid w:val="00732AB8"/>
    <w:rsid w:val="007358F4"/>
    <w:rsid w:val="00742D6F"/>
    <w:rsid w:val="00760809"/>
    <w:rsid w:val="00780E95"/>
    <w:rsid w:val="007948FD"/>
    <w:rsid w:val="007959A2"/>
    <w:rsid w:val="007B34CF"/>
    <w:rsid w:val="007C1817"/>
    <w:rsid w:val="007E092D"/>
    <w:rsid w:val="007F57F5"/>
    <w:rsid w:val="0080264F"/>
    <w:rsid w:val="00802690"/>
    <w:rsid w:val="00804DC6"/>
    <w:rsid w:val="00812BE4"/>
    <w:rsid w:val="00813068"/>
    <w:rsid w:val="0083105D"/>
    <w:rsid w:val="00844DE0"/>
    <w:rsid w:val="0084552A"/>
    <w:rsid w:val="008456CB"/>
    <w:rsid w:val="008531B0"/>
    <w:rsid w:val="00863F99"/>
    <w:rsid w:val="00891ADF"/>
    <w:rsid w:val="00895266"/>
    <w:rsid w:val="008C5334"/>
    <w:rsid w:val="008C6E60"/>
    <w:rsid w:val="008D1B69"/>
    <w:rsid w:val="008D1E6D"/>
    <w:rsid w:val="008D4D34"/>
    <w:rsid w:val="008E49FB"/>
    <w:rsid w:val="009075F3"/>
    <w:rsid w:val="0091366A"/>
    <w:rsid w:val="00937432"/>
    <w:rsid w:val="009440C3"/>
    <w:rsid w:val="0097030E"/>
    <w:rsid w:val="00980C2D"/>
    <w:rsid w:val="00981E25"/>
    <w:rsid w:val="009A744D"/>
    <w:rsid w:val="009C5077"/>
    <w:rsid w:val="009D43C0"/>
    <w:rsid w:val="009E1633"/>
    <w:rsid w:val="00A04DC8"/>
    <w:rsid w:val="00A1271D"/>
    <w:rsid w:val="00A138E4"/>
    <w:rsid w:val="00A30D53"/>
    <w:rsid w:val="00A3200E"/>
    <w:rsid w:val="00A47753"/>
    <w:rsid w:val="00A5539C"/>
    <w:rsid w:val="00A56319"/>
    <w:rsid w:val="00A7225E"/>
    <w:rsid w:val="00A81ED8"/>
    <w:rsid w:val="00A83D56"/>
    <w:rsid w:val="00AA1D8D"/>
    <w:rsid w:val="00AC105D"/>
    <w:rsid w:val="00AD6330"/>
    <w:rsid w:val="00AE15C9"/>
    <w:rsid w:val="00AE7616"/>
    <w:rsid w:val="00AF7B95"/>
    <w:rsid w:val="00B02E20"/>
    <w:rsid w:val="00B2386D"/>
    <w:rsid w:val="00B31D8C"/>
    <w:rsid w:val="00B320BA"/>
    <w:rsid w:val="00B358BA"/>
    <w:rsid w:val="00B404C4"/>
    <w:rsid w:val="00B4239A"/>
    <w:rsid w:val="00B47730"/>
    <w:rsid w:val="00B5459B"/>
    <w:rsid w:val="00B56D0E"/>
    <w:rsid w:val="00B83473"/>
    <w:rsid w:val="00B85BB3"/>
    <w:rsid w:val="00B96251"/>
    <w:rsid w:val="00BA1AA5"/>
    <w:rsid w:val="00BA7D0F"/>
    <w:rsid w:val="00C13E5B"/>
    <w:rsid w:val="00C1610F"/>
    <w:rsid w:val="00C218AC"/>
    <w:rsid w:val="00C23D75"/>
    <w:rsid w:val="00C273D5"/>
    <w:rsid w:val="00C3581D"/>
    <w:rsid w:val="00C465B2"/>
    <w:rsid w:val="00C56AF2"/>
    <w:rsid w:val="00C5733A"/>
    <w:rsid w:val="00C6328D"/>
    <w:rsid w:val="00C65E59"/>
    <w:rsid w:val="00C925CE"/>
    <w:rsid w:val="00C936FE"/>
    <w:rsid w:val="00C97244"/>
    <w:rsid w:val="00C97ECC"/>
    <w:rsid w:val="00CA65E1"/>
    <w:rsid w:val="00CB0664"/>
    <w:rsid w:val="00CC2783"/>
    <w:rsid w:val="00CD7E7F"/>
    <w:rsid w:val="00CE1418"/>
    <w:rsid w:val="00CE5E48"/>
    <w:rsid w:val="00CF13F5"/>
    <w:rsid w:val="00CF57A0"/>
    <w:rsid w:val="00D15199"/>
    <w:rsid w:val="00D17FF0"/>
    <w:rsid w:val="00D2218D"/>
    <w:rsid w:val="00D23155"/>
    <w:rsid w:val="00D36E39"/>
    <w:rsid w:val="00D41716"/>
    <w:rsid w:val="00D43B5D"/>
    <w:rsid w:val="00D451A5"/>
    <w:rsid w:val="00D60DBA"/>
    <w:rsid w:val="00D7098E"/>
    <w:rsid w:val="00D85E7B"/>
    <w:rsid w:val="00DA0441"/>
    <w:rsid w:val="00DD79FA"/>
    <w:rsid w:val="00DF1740"/>
    <w:rsid w:val="00E004AC"/>
    <w:rsid w:val="00E0222B"/>
    <w:rsid w:val="00E0313E"/>
    <w:rsid w:val="00E04B78"/>
    <w:rsid w:val="00E07B79"/>
    <w:rsid w:val="00E13FC2"/>
    <w:rsid w:val="00E303CD"/>
    <w:rsid w:val="00E44DE6"/>
    <w:rsid w:val="00E5042B"/>
    <w:rsid w:val="00E57E2B"/>
    <w:rsid w:val="00EA46F3"/>
    <w:rsid w:val="00EE0F04"/>
    <w:rsid w:val="00F21FBD"/>
    <w:rsid w:val="00F331F3"/>
    <w:rsid w:val="00F349AF"/>
    <w:rsid w:val="00F60222"/>
    <w:rsid w:val="00F62AC1"/>
    <w:rsid w:val="00F8729F"/>
    <w:rsid w:val="00F9092C"/>
    <w:rsid w:val="00FB7ABD"/>
    <w:rsid w:val="00FC693F"/>
    <w:rsid w:val="00FC7547"/>
    <w:rsid w:val="00FE1125"/>
    <w:rsid w:val="00FE2B8C"/>
    <w:rsid w:val="00FF04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14BC59"/>
  <w14:defaultImageDpi w14:val="300"/>
  <w15:docId w15:val="{65A43F6E-0798-4A7A-9246-7A7A05453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pPr>
      <w:spacing w:after="60"/>
    </w:pPr>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160" w:after="120"/>
      <w:outlineLvl w:val="0"/>
    </w:pPr>
    <w:rPr>
      <w:rFonts w:asciiTheme="majorHAnsi" w:eastAsiaTheme="majorEastAsia" w:hAnsiTheme="majorHAnsi" w:cstheme="majorBidi"/>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60" w:after="120"/>
      <w:outlineLvl w:val="1"/>
    </w:pPr>
    <w:rPr>
      <w:rFonts w:asciiTheme="majorHAnsi" w:eastAsiaTheme="majorEastAsia" w:hAnsiTheme="majorHAnsi" w:cstheme="majorBidi"/>
      <w:b/>
      <w:bCs/>
      <w:color w:val="00000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B2A4C-690C-4081-9A84-1D05A842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1972</Words>
  <Characters>11245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Lê Thị Hồng Vân</cp:lastModifiedBy>
  <cp:revision>2</cp:revision>
  <dcterms:created xsi:type="dcterms:W3CDTF">2026-06-23T02:14:00Z</dcterms:created>
  <dcterms:modified xsi:type="dcterms:W3CDTF">2026-06-23T02:14:00Z</dcterms:modified>
  <cp:category/>
</cp:coreProperties>
</file>